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2E3090">
      <w:pPr>
        <w:spacing w:before="27"/>
        <w:ind w:left="112" w:right="0" w:firstLine="0"/>
        <w:jc w:val="left"/>
        <w:rPr>
          <w:rFonts w:hint="eastAsia" w:ascii="黑体" w:eastAsia="黑体"/>
          <w:sz w:val="32"/>
        </w:rPr>
      </w:pPr>
      <w:r>
        <w:rPr>
          <w:rFonts w:hint="eastAsia" w:ascii="黑体" w:eastAsia="黑体"/>
          <w:spacing w:val="-27"/>
          <w:sz w:val="32"/>
        </w:rPr>
        <w:t xml:space="preserve">附件 </w:t>
      </w:r>
      <w:r>
        <w:rPr>
          <w:rFonts w:hint="eastAsia" w:ascii="黑体" w:eastAsia="黑体"/>
          <w:sz w:val="32"/>
        </w:rPr>
        <w:t>2</w:t>
      </w:r>
    </w:p>
    <w:p w14:paraId="4733D1E0">
      <w:pPr>
        <w:pStyle w:val="3"/>
        <w:spacing w:before="6"/>
        <w:ind w:left="0"/>
        <w:rPr>
          <w:rFonts w:ascii="黑体"/>
          <w:sz w:val="56"/>
        </w:rPr>
      </w:pPr>
      <w:r>
        <w:br w:type="column"/>
      </w:r>
    </w:p>
    <w:p w14:paraId="14CBE231">
      <w:pPr>
        <w:spacing w:before="0"/>
        <w:ind w:left="112" w:right="0" w:firstLine="0"/>
        <w:jc w:val="left"/>
        <w:rPr>
          <w:rFonts w:hint="eastAsia" w:ascii="Arial Unicode MS" w:eastAsia="Arial Unicode MS"/>
          <w:sz w:val="36"/>
        </w:rPr>
      </w:pPr>
      <w:r>
        <w:rPr>
          <w:rFonts w:hint="eastAsia" w:ascii="Arial Unicode MS" w:eastAsia="Arial Unicode MS"/>
          <w:sz w:val="36"/>
        </w:rPr>
        <w:t>机构税收居民身份声明文件</w:t>
      </w:r>
      <w:bookmarkStart w:id="0" w:name="_GoBack"/>
      <w:bookmarkEnd w:id="0"/>
    </w:p>
    <w:p w14:paraId="316F1D0C">
      <w:pPr>
        <w:spacing w:after="0"/>
        <w:jc w:val="left"/>
        <w:rPr>
          <w:rFonts w:hint="eastAsia" w:ascii="Arial Unicode MS" w:eastAsia="Arial Unicode MS"/>
          <w:sz w:val="36"/>
        </w:rPr>
        <w:sectPr>
          <w:type w:val="continuous"/>
          <w:pgSz w:w="11910" w:h="16840"/>
          <w:pgMar w:top="1500" w:right="1540" w:bottom="280" w:left="1640" w:header="720" w:footer="720" w:gutter="0"/>
          <w:cols w:equalWidth="0" w:num="2">
            <w:col w:w="1035" w:space="285"/>
            <w:col w:w="7410"/>
          </w:cols>
        </w:sectPr>
      </w:pPr>
    </w:p>
    <w:p w14:paraId="6683CF2C">
      <w:pPr>
        <w:pStyle w:val="3"/>
        <w:ind w:left="0"/>
        <w:rPr>
          <w:rFonts w:ascii="Arial Unicode MS"/>
          <w:sz w:val="20"/>
        </w:rPr>
      </w:pPr>
    </w:p>
    <w:p w14:paraId="3FB7CD16">
      <w:pPr>
        <w:pStyle w:val="3"/>
        <w:spacing w:before="12"/>
        <w:ind w:left="0"/>
        <w:rPr>
          <w:rFonts w:ascii="Arial Unicode MS"/>
          <w:sz w:val="15"/>
        </w:rPr>
      </w:pPr>
    </w:p>
    <w:p w14:paraId="1CD4B69F">
      <w:pPr>
        <w:pStyle w:val="3"/>
        <w:tabs>
          <w:tab w:val="left" w:pos="5621"/>
        </w:tabs>
        <w:spacing w:before="78"/>
        <w:ind w:left="112"/>
        <w:rPr>
          <w:rFonts w:ascii="Times New Roman" w:eastAsia="Times New Roman"/>
        </w:rPr>
      </w:pPr>
      <w:r>
        <w:t>机构</w:t>
      </w:r>
      <w:r>
        <w:rPr>
          <w:spacing w:val="-3"/>
        </w:rPr>
        <w:t>名</w:t>
      </w:r>
      <w:r>
        <w:t>称</w:t>
      </w:r>
      <w:r>
        <w:rPr>
          <w:spacing w:val="-3"/>
        </w:rPr>
        <w:t>：</w:t>
      </w:r>
      <w:r>
        <w:rPr>
          <w:rFonts w:ascii="Times New Roman" w:eastAsia="Times New Roman"/>
          <w:u w:val="single"/>
        </w:rPr>
        <w:t xml:space="preserve"> </w:t>
      </w:r>
      <w:r>
        <w:rPr>
          <w:rFonts w:ascii="Times New Roman" w:eastAsia="Times New Roman"/>
          <w:u w:val="single"/>
        </w:rPr>
        <w:tab/>
      </w:r>
    </w:p>
    <w:p w14:paraId="16672EDC">
      <w:pPr>
        <w:pStyle w:val="3"/>
        <w:ind w:left="0"/>
        <w:rPr>
          <w:rFonts w:ascii="Times New Roman"/>
          <w:sz w:val="20"/>
        </w:rPr>
      </w:pPr>
    </w:p>
    <w:p w14:paraId="0B081ABA">
      <w:pPr>
        <w:pStyle w:val="3"/>
        <w:spacing w:before="10"/>
        <w:ind w:left="0"/>
        <w:rPr>
          <w:rFonts w:ascii="Times New Roman"/>
          <w:sz w:val="20"/>
        </w:rPr>
      </w:pPr>
    </w:p>
    <w:p w14:paraId="3D6BBEBB">
      <w:pPr>
        <w:pStyle w:val="2"/>
      </w:pPr>
      <w:r>
        <w:t>一、机构类别：</w:t>
      </w:r>
    </w:p>
    <w:p w14:paraId="64ACB646">
      <w:pPr>
        <w:pStyle w:val="7"/>
        <w:numPr>
          <w:ilvl w:val="0"/>
          <w:numId w:val="1"/>
        </w:numPr>
        <w:tabs>
          <w:tab w:val="left" w:pos="430"/>
        </w:tabs>
        <w:spacing w:before="137" w:after="0" w:line="240" w:lineRule="auto"/>
        <w:ind w:left="429" w:right="0" w:hanging="318"/>
        <w:jc w:val="left"/>
        <w:rPr>
          <w:sz w:val="21"/>
        </w:rPr>
      </w:pPr>
      <w:r>
        <w:rPr>
          <w:sz w:val="21"/>
        </w:rPr>
        <w:t>1</w:t>
      </w:r>
      <w:r>
        <w:rPr>
          <w:spacing w:val="-3"/>
          <w:sz w:val="21"/>
        </w:rPr>
        <w:t>.消极非金融机构（如勾选此项，请同时填写控制人税收居民身份声明文件</w:t>
      </w:r>
      <w:r>
        <w:rPr>
          <w:sz w:val="21"/>
        </w:rPr>
        <w:t>）</w:t>
      </w:r>
    </w:p>
    <w:p w14:paraId="29494360">
      <w:pPr>
        <w:pStyle w:val="7"/>
        <w:numPr>
          <w:ilvl w:val="0"/>
          <w:numId w:val="1"/>
        </w:numPr>
        <w:tabs>
          <w:tab w:val="left" w:pos="430"/>
        </w:tabs>
        <w:spacing w:before="137" w:after="0" w:line="240" w:lineRule="auto"/>
        <w:ind w:left="429" w:right="0" w:hanging="318"/>
        <w:jc w:val="left"/>
        <w:rPr>
          <w:sz w:val="21"/>
        </w:rPr>
      </w:pPr>
      <w:r>
        <w:rPr>
          <w:sz w:val="21"/>
        </w:rPr>
        <w:t>2</w:t>
      </w:r>
      <w:r>
        <w:rPr>
          <w:spacing w:val="-3"/>
          <w:sz w:val="21"/>
        </w:rPr>
        <w:t>.其他非金融机构</w:t>
      </w:r>
    </w:p>
    <w:p w14:paraId="147F23CF">
      <w:pPr>
        <w:pStyle w:val="2"/>
        <w:spacing w:before="136"/>
      </w:pPr>
      <w:r>
        <w:t>二、机构税收居民身份：</w:t>
      </w:r>
    </w:p>
    <w:p w14:paraId="3102E0F2">
      <w:pPr>
        <w:pStyle w:val="7"/>
        <w:numPr>
          <w:ilvl w:val="0"/>
          <w:numId w:val="1"/>
        </w:numPr>
        <w:tabs>
          <w:tab w:val="left" w:pos="430"/>
        </w:tabs>
        <w:spacing w:before="137" w:after="0" w:line="240" w:lineRule="auto"/>
        <w:ind w:left="429" w:right="0" w:hanging="318"/>
        <w:jc w:val="left"/>
        <w:rPr>
          <w:sz w:val="21"/>
        </w:rPr>
      </w:pPr>
      <w:r>
        <w:rPr>
          <w:sz w:val="21"/>
        </w:rPr>
        <w:t>1</w:t>
      </w:r>
      <w:r>
        <w:rPr>
          <w:spacing w:val="-3"/>
          <w:sz w:val="21"/>
        </w:rPr>
        <w:t>.仅为中国税收居民（如勾选此项，请直接填写第五项内容</w:t>
      </w:r>
      <w:r>
        <w:rPr>
          <w:sz w:val="21"/>
        </w:rPr>
        <w:t>）</w:t>
      </w:r>
    </w:p>
    <w:p w14:paraId="5F86C978">
      <w:pPr>
        <w:pStyle w:val="7"/>
        <w:numPr>
          <w:ilvl w:val="0"/>
          <w:numId w:val="1"/>
        </w:numPr>
        <w:tabs>
          <w:tab w:val="left" w:pos="430"/>
        </w:tabs>
        <w:spacing w:before="136" w:after="0" w:line="240" w:lineRule="auto"/>
        <w:ind w:left="429" w:right="0" w:hanging="318"/>
        <w:jc w:val="left"/>
        <w:rPr>
          <w:sz w:val="21"/>
        </w:rPr>
      </w:pPr>
      <w:r>
        <w:rPr>
          <w:sz w:val="21"/>
        </w:rPr>
        <w:t>2</w:t>
      </w:r>
      <w:r>
        <w:rPr>
          <w:spacing w:val="-2"/>
          <w:sz w:val="21"/>
        </w:rPr>
        <w:t>.仅为非居民</w:t>
      </w:r>
    </w:p>
    <w:p w14:paraId="3FEC1407">
      <w:pPr>
        <w:pStyle w:val="7"/>
        <w:numPr>
          <w:ilvl w:val="0"/>
          <w:numId w:val="1"/>
        </w:numPr>
        <w:tabs>
          <w:tab w:val="left" w:pos="430"/>
        </w:tabs>
        <w:spacing w:before="137" w:after="0" w:line="362" w:lineRule="auto"/>
        <w:ind w:left="112" w:right="3463" w:firstLine="0"/>
        <w:jc w:val="left"/>
        <w:rPr>
          <w:b/>
          <w:sz w:val="21"/>
        </w:rPr>
      </w:pPr>
      <w:r>
        <w:rPr>
          <w:sz w:val="21"/>
        </w:rPr>
        <w:t>3</w:t>
      </w:r>
      <w:r>
        <w:rPr>
          <w:spacing w:val="-3"/>
          <w:sz w:val="21"/>
        </w:rPr>
        <w:t>.既是中国税收居民又是其他国家</w:t>
      </w:r>
      <w:r>
        <w:rPr>
          <w:sz w:val="21"/>
        </w:rPr>
        <w:t>（</w:t>
      </w:r>
      <w:r>
        <w:rPr>
          <w:spacing w:val="-2"/>
          <w:sz w:val="21"/>
        </w:rPr>
        <w:t>地区</w:t>
      </w:r>
      <w:r>
        <w:rPr>
          <w:spacing w:val="-3"/>
          <w:sz w:val="21"/>
        </w:rPr>
        <w:t>）</w:t>
      </w:r>
      <w:r>
        <w:rPr>
          <w:spacing w:val="-2"/>
          <w:sz w:val="21"/>
        </w:rPr>
        <w:t>税收居民</w:t>
      </w:r>
      <w:r>
        <w:rPr>
          <w:b/>
          <w:spacing w:val="-2"/>
          <w:sz w:val="21"/>
        </w:rPr>
        <w:t>三、机构基本信息</w:t>
      </w:r>
    </w:p>
    <w:p w14:paraId="2AEFA06D">
      <w:pPr>
        <w:pStyle w:val="7"/>
        <w:numPr>
          <w:ilvl w:val="0"/>
          <w:numId w:val="2"/>
        </w:numPr>
        <w:tabs>
          <w:tab w:val="left" w:pos="325"/>
          <w:tab w:val="left" w:pos="7719"/>
        </w:tabs>
        <w:spacing w:before="0" w:after="0" w:line="268" w:lineRule="exact"/>
        <w:ind w:left="324" w:right="0" w:hanging="213"/>
        <w:jc w:val="left"/>
        <w:rPr>
          <w:rFonts w:ascii="Times New Roman" w:eastAsia="Times New Roman"/>
          <w:sz w:val="21"/>
        </w:rPr>
      </w:pPr>
      <w:r>
        <w:rPr>
          <w:w w:val="100"/>
          <w:sz w:val="21"/>
        </w:rPr>
        <w:t>机</w:t>
      </w:r>
      <w:r>
        <w:rPr>
          <w:spacing w:val="-3"/>
          <w:w w:val="100"/>
          <w:sz w:val="21"/>
        </w:rPr>
        <w:t>构</w:t>
      </w:r>
      <w:r>
        <w:rPr>
          <w:w w:val="100"/>
          <w:sz w:val="21"/>
        </w:rPr>
        <w:t>名</w:t>
      </w:r>
      <w:r>
        <w:rPr>
          <w:spacing w:val="-3"/>
          <w:w w:val="100"/>
          <w:sz w:val="21"/>
        </w:rPr>
        <w:t>称</w:t>
      </w:r>
      <w:r>
        <w:rPr>
          <w:w w:val="100"/>
          <w:sz w:val="21"/>
        </w:rPr>
        <w:t>（</w:t>
      </w:r>
      <w:r>
        <w:rPr>
          <w:spacing w:val="-3"/>
          <w:w w:val="100"/>
          <w:sz w:val="21"/>
        </w:rPr>
        <w:t>英</w:t>
      </w:r>
      <w:r>
        <w:rPr>
          <w:w w:val="100"/>
          <w:sz w:val="21"/>
        </w:rPr>
        <w:t>文</w:t>
      </w:r>
      <w:r>
        <w:rPr>
          <w:spacing w:val="-108"/>
          <w:w w:val="100"/>
          <w:sz w:val="21"/>
        </w:rPr>
        <w:t>）</w:t>
      </w:r>
      <w:r>
        <w:rPr>
          <w:spacing w:val="-1"/>
          <w:w w:val="100"/>
          <w:sz w:val="21"/>
        </w:rPr>
        <w:t>：</w:t>
      </w:r>
      <w:r>
        <w:rPr>
          <w:rFonts w:ascii="Times New Roman" w:eastAsia="Times New Roman"/>
          <w:w w:val="100"/>
          <w:sz w:val="21"/>
          <w:u w:val="single"/>
        </w:rPr>
        <w:t xml:space="preserve"> </w:t>
      </w:r>
      <w:r>
        <w:rPr>
          <w:rFonts w:ascii="Times New Roman" w:eastAsia="Times New Roman"/>
          <w:sz w:val="21"/>
          <w:u w:val="single"/>
        </w:rPr>
        <w:tab/>
      </w:r>
    </w:p>
    <w:p w14:paraId="571F6086">
      <w:pPr>
        <w:pStyle w:val="7"/>
        <w:numPr>
          <w:ilvl w:val="0"/>
          <w:numId w:val="2"/>
        </w:numPr>
        <w:tabs>
          <w:tab w:val="left" w:pos="325"/>
          <w:tab w:val="left" w:pos="3472"/>
          <w:tab w:val="left" w:pos="4733"/>
          <w:tab w:val="left" w:pos="5887"/>
          <w:tab w:val="left" w:pos="7671"/>
        </w:tabs>
        <w:spacing w:before="137" w:after="0" w:line="240" w:lineRule="auto"/>
        <w:ind w:left="324" w:right="0" w:hanging="213"/>
        <w:jc w:val="left"/>
        <w:rPr>
          <w:sz w:val="21"/>
        </w:rPr>
      </w:pPr>
      <w:r>
        <w:rPr>
          <w:w w:val="100"/>
          <w:sz w:val="21"/>
        </w:rPr>
        <w:t>机</w:t>
      </w:r>
      <w:r>
        <w:rPr>
          <w:spacing w:val="-3"/>
          <w:w w:val="100"/>
          <w:sz w:val="21"/>
        </w:rPr>
        <w:t>构</w:t>
      </w:r>
      <w:r>
        <w:rPr>
          <w:w w:val="100"/>
          <w:sz w:val="21"/>
        </w:rPr>
        <w:t>地</w:t>
      </w:r>
      <w:r>
        <w:rPr>
          <w:spacing w:val="-3"/>
          <w:w w:val="100"/>
          <w:sz w:val="21"/>
        </w:rPr>
        <w:t>址</w:t>
      </w:r>
      <w:r>
        <w:rPr>
          <w:w w:val="100"/>
          <w:sz w:val="21"/>
        </w:rPr>
        <w:t>（</w:t>
      </w:r>
      <w:r>
        <w:rPr>
          <w:spacing w:val="-3"/>
          <w:w w:val="100"/>
          <w:sz w:val="21"/>
        </w:rPr>
        <w:t>英</w:t>
      </w:r>
      <w:r>
        <w:rPr>
          <w:w w:val="100"/>
          <w:sz w:val="21"/>
        </w:rPr>
        <w:t>文</w:t>
      </w:r>
      <w:r>
        <w:rPr>
          <w:spacing w:val="-3"/>
          <w:w w:val="100"/>
          <w:sz w:val="21"/>
        </w:rPr>
        <w:t>或</w:t>
      </w:r>
      <w:r>
        <w:rPr>
          <w:w w:val="100"/>
          <w:sz w:val="21"/>
        </w:rPr>
        <w:t>拼</w:t>
      </w:r>
      <w:r>
        <w:rPr>
          <w:spacing w:val="-3"/>
          <w:w w:val="100"/>
          <w:sz w:val="21"/>
        </w:rPr>
        <w:t>音</w:t>
      </w:r>
      <w:r>
        <w:rPr>
          <w:spacing w:val="-108"/>
          <w:w w:val="100"/>
          <w:sz w:val="21"/>
        </w:rPr>
        <w:t>）</w:t>
      </w:r>
      <w:r>
        <w:rPr>
          <w:w w:val="100"/>
          <w:sz w:val="21"/>
        </w:rPr>
        <w:t>：</w:t>
      </w:r>
      <w:r>
        <w:rPr>
          <w:rFonts w:ascii="Times New Roman" w:eastAsia="Times New Roman"/>
          <w:w w:val="100"/>
          <w:sz w:val="21"/>
          <w:u w:val="single"/>
        </w:rPr>
        <w:t xml:space="preserve"> </w:t>
      </w:r>
      <w:r>
        <w:rPr>
          <w:rFonts w:ascii="Times New Roman" w:eastAsia="Times New Roman"/>
          <w:sz w:val="21"/>
          <w:u w:val="single"/>
        </w:rPr>
        <w:tab/>
      </w:r>
      <w:r>
        <w:rPr>
          <w:w w:val="100"/>
          <w:sz w:val="21"/>
          <w:u w:val="single"/>
        </w:rPr>
        <w:t>（</w:t>
      </w:r>
      <w:r>
        <w:rPr>
          <w:spacing w:val="-3"/>
          <w:w w:val="100"/>
          <w:sz w:val="21"/>
          <w:u w:val="single"/>
        </w:rPr>
        <w:t>国</w:t>
      </w:r>
      <w:r>
        <w:rPr>
          <w:w w:val="100"/>
          <w:sz w:val="21"/>
          <w:u w:val="single"/>
        </w:rPr>
        <w:t>家）</w:t>
      </w:r>
      <w:r>
        <w:rPr>
          <w:sz w:val="21"/>
          <w:u w:val="single"/>
        </w:rPr>
        <w:tab/>
      </w:r>
      <w:r>
        <w:rPr>
          <w:spacing w:val="-3"/>
          <w:w w:val="100"/>
          <w:sz w:val="21"/>
          <w:u w:val="single"/>
        </w:rPr>
        <w:t>（</w:t>
      </w:r>
      <w:r>
        <w:rPr>
          <w:w w:val="100"/>
          <w:sz w:val="21"/>
          <w:u w:val="single"/>
        </w:rPr>
        <w:t>省）</w:t>
      </w:r>
      <w:r>
        <w:rPr>
          <w:sz w:val="21"/>
          <w:u w:val="single"/>
        </w:rPr>
        <w:tab/>
      </w:r>
      <w:r>
        <w:rPr>
          <w:w w:val="100"/>
          <w:sz w:val="21"/>
          <w:u w:val="single"/>
        </w:rPr>
        <w:t>（</w:t>
      </w:r>
      <w:r>
        <w:rPr>
          <w:spacing w:val="-3"/>
          <w:w w:val="100"/>
          <w:sz w:val="21"/>
          <w:u w:val="single"/>
        </w:rPr>
        <w:t>市</w:t>
      </w:r>
      <w:r>
        <w:rPr>
          <w:w w:val="100"/>
          <w:sz w:val="21"/>
          <w:u w:val="single"/>
        </w:rPr>
        <w:t>）</w:t>
      </w:r>
      <w:r>
        <w:rPr>
          <w:sz w:val="21"/>
          <w:u w:val="single"/>
        </w:rPr>
        <w:tab/>
      </w:r>
    </w:p>
    <w:p w14:paraId="2788821E">
      <w:pPr>
        <w:pStyle w:val="7"/>
        <w:numPr>
          <w:ilvl w:val="0"/>
          <w:numId w:val="2"/>
        </w:numPr>
        <w:tabs>
          <w:tab w:val="left" w:pos="325"/>
          <w:tab w:val="left" w:pos="2599"/>
          <w:tab w:val="left" w:pos="3837"/>
          <w:tab w:val="left" w:pos="4968"/>
          <w:tab w:val="left" w:pos="6310"/>
        </w:tabs>
        <w:spacing w:before="136" w:after="0" w:line="362" w:lineRule="auto"/>
        <w:ind w:left="112" w:right="102" w:firstLine="0"/>
        <w:jc w:val="left"/>
        <w:rPr>
          <w:b/>
          <w:sz w:val="21"/>
        </w:rPr>
      </w:pPr>
      <w:r>
        <w:rPr>
          <w:w w:val="100"/>
          <w:sz w:val="21"/>
        </w:rPr>
        <w:t>机</w:t>
      </w:r>
      <w:r>
        <w:rPr>
          <w:spacing w:val="-3"/>
          <w:w w:val="100"/>
          <w:sz w:val="21"/>
        </w:rPr>
        <w:t>构</w:t>
      </w:r>
      <w:r>
        <w:rPr>
          <w:w w:val="100"/>
          <w:sz w:val="21"/>
        </w:rPr>
        <w:t>地</w:t>
      </w:r>
      <w:r>
        <w:rPr>
          <w:spacing w:val="-15"/>
          <w:w w:val="100"/>
          <w:sz w:val="21"/>
        </w:rPr>
        <w:t>址</w:t>
      </w:r>
      <w:r>
        <w:rPr>
          <w:w w:val="100"/>
          <w:sz w:val="21"/>
        </w:rPr>
        <w:t>（</w:t>
      </w:r>
      <w:r>
        <w:rPr>
          <w:spacing w:val="-3"/>
          <w:w w:val="100"/>
          <w:sz w:val="21"/>
        </w:rPr>
        <w:t>中</w:t>
      </w:r>
      <w:r>
        <w:rPr>
          <w:w w:val="100"/>
          <w:sz w:val="21"/>
        </w:rPr>
        <w:t>文</w:t>
      </w:r>
      <w:r>
        <w:rPr>
          <w:spacing w:val="-106"/>
          <w:w w:val="100"/>
          <w:sz w:val="21"/>
        </w:rPr>
        <w:t>）</w:t>
      </w:r>
      <w:r>
        <w:rPr>
          <w:spacing w:val="-15"/>
          <w:w w:val="100"/>
          <w:sz w:val="21"/>
        </w:rPr>
        <w:t>：</w:t>
      </w:r>
      <w:r>
        <w:rPr>
          <w:rFonts w:ascii="Times New Roman" w:eastAsia="Times New Roman"/>
          <w:w w:val="100"/>
          <w:sz w:val="21"/>
          <w:u w:val="single"/>
        </w:rPr>
        <w:t xml:space="preserve"> </w:t>
      </w:r>
      <w:r>
        <w:rPr>
          <w:rFonts w:ascii="Times New Roman" w:eastAsia="Times New Roman"/>
          <w:sz w:val="21"/>
          <w:u w:val="single"/>
        </w:rPr>
        <w:tab/>
      </w:r>
      <w:r>
        <w:rPr>
          <w:w w:val="100"/>
          <w:sz w:val="21"/>
          <w:u w:val="single"/>
        </w:rPr>
        <w:t>（</w:t>
      </w:r>
      <w:r>
        <w:rPr>
          <w:spacing w:val="-3"/>
          <w:w w:val="100"/>
          <w:sz w:val="21"/>
          <w:u w:val="single"/>
        </w:rPr>
        <w:t>国</w:t>
      </w:r>
      <w:r>
        <w:rPr>
          <w:w w:val="100"/>
          <w:sz w:val="21"/>
          <w:u w:val="single"/>
        </w:rPr>
        <w:t>家）</w:t>
      </w:r>
      <w:r>
        <w:rPr>
          <w:sz w:val="21"/>
          <w:u w:val="single"/>
        </w:rPr>
        <w:tab/>
      </w:r>
      <w:r>
        <w:rPr>
          <w:spacing w:val="-3"/>
          <w:w w:val="100"/>
          <w:sz w:val="21"/>
          <w:u w:val="single"/>
        </w:rPr>
        <w:t>（</w:t>
      </w:r>
      <w:r>
        <w:rPr>
          <w:w w:val="100"/>
          <w:sz w:val="21"/>
          <w:u w:val="single"/>
        </w:rPr>
        <w:t>省）</w:t>
      </w:r>
      <w:r>
        <w:rPr>
          <w:sz w:val="21"/>
          <w:u w:val="single"/>
        </w:rPr>
        <w:tab/>
      </w:r>
      <w:r>
        <w:rPr>
          <w:w w:val="100"/>
          <w:sz w:val="21"/>
          <w:u w:val="single"/>
        </w:rPr>
        <w:t>（市）</w:t>
      </w:r>
      <w:r>
        <w:rPr>
          <w:sz w:val="21"/>
          <w:u w:val="single"/>
        </w:rPr>
        <w:tab/>
      </w:r>
      <w:r>
        <w:rPr>
          <w:w w:val="100"/>
          <w:sz w:val="21"/>
        </w:rPr>
        <w:t>（</w:t>
      </w:r>
      <w:r>
        <w:rPr>
          <w:spacing w:val="-3"/>
          <w:w w:val="100"/>
          <w:sz w:val="21"/>
        </w:rPr>
        <w:t>境</w:t>
      </w:r>
      <w:r>
        <w:rPr>
          <w:w w:val="100"/>
          <w:sz w:val="21"/>
        </w:rPr>
        <w:t>外</w:t>
      </w:r>
      <w:r>
        <w:rPr>
          <w:spacing w:val="-3"/>
          <w:w w:val="100"/>
          <w:sz w:val="21"/>
        </w:rPr>
        <w:t>地</w:t>
      </w:r>
      <w:r>
        <w:rPr>
          <w:w w:val="100"/>
          <w:sz w:val="21"/>
        </w:rPr>
        <w:t>址可</w:t>
      </w:r>
      <w:r>
        <w:rPr>
          <w:spacing w:val="-3"/>
          <w:w w:val="100"/>
          <w:sz w:val="21"/>
        </w:rPr>
        <w:t>不</w:t>
      </w:r>
      <w:r>
        <w:rPr>
          <w:w w:val="100"/>
          <w:sz w:val="21"/>
        </w:rPr>
        <w:t>填</w:t>
      </w:r>
      <w:r>
        <w:rPr>
          <w:spacing w:val="-3"/>
          <w:w w:val="100"/>
          <w:sz w:val="21"/>
        </w:rPr>
        <w:t>此项</w:t>
      </w:r>
      <w:r>
        <w:rPr>
          <w:spacing w:val="-14"/>
          <w:w w:val="100"/>
          <w:sz w:val="21"/>
        </w:rPr>
        <w:t>）</w:t>
      </w:r>
      <w:r>
        <w:rPr>
          <w:b/>
          <w:sz w:val="21"/>
        </w:rPr>
        <w:t>四、税收居民国（</w:t>
      </w:r>
      <w:r>
        <w:rPr>
          <w:b/>
          <w:spacing w:val="-3"/>
          <w:sz w:val="21"/>
        </w:rPr>
        <w:t>地</w:t>
      </w:r>
      <w:r>
        <w:rPr>
          <w:b/>
          <w:sz w:val="21"/>
        </w:rPr>
        <w:t>区</w:t>
      </w:r>
      <w:r>
        <w:rPr>
          <w:b/>
          <w:spacing w:val="-3"/>
          <w:sz w:val="21"/>
        </w:rPr>
        <w:t>）</w:t>
      </w:r>
      <w:r>
        <w:rPr>
          <w:b/>
          <w:sz w:val="21"/>
        </w:rPr>
        <w:t>及纳税人识别号：</w:t>
      </w:r>
    </w:p>
    <w:p w14:paraId="32B4C7D0">
      <w:pPr>
        <w:pStyle w:val="3"/>
        <w:tabs>
          <w:tab w:val="left" w:pos="4103"/>
        </w:tabs>
        <w:spacing w:line="268" w:lineRule="exact"/>
        <w:ind w:left="112"/>
      </w:pPr>
      <w:r>
        <w:rPr>
          <w:u w:val="single"/>
        </w:rPr>
        <w:t>1.</w:t>
      </w:r>
      <w:r>
        <w:rPr>
          <w:u w:val="single"/>
        </w:rPr>
        <w:tab/>
      </w:r>
    </w:p>
    <w:p w14:paraId="3BE66CDE">
      <w:pPr>
        <w:pStyle w:val="3"/>
        <w:tabs>
          <w:tab w:val="left" w:pos="4101"/>
        </w:tabs>
        <w:spacing w:before="137"/>
        <w:ind w:left="112"/>
      </w:pPr>
      <w:r>
        <w:rPr>
          <w:u w:val="single"/>
        </w:rPr>
        <w:t>2.（</w:t>
      </w:r>
      <w:r>
        <w:rPr>
          <w:spacing w:val="-3"/>
          <w:u w:val="single"/>
        </w:rPr>
        <w:t>如</w:t>
      </w:r>
      <w:r>
        <w:rPr>
          <w:u w:val="single"/>
        </w:rPr>
        <w:t>有）</w:t>
      </w:r>
      <w:r>
        <w:rPr>
          <w:u w:val="single"/>
        </w:rPr>
        <w:tab/>
      </w:r>
    </w:p>
    <w:p w14:paraId="573AB82A">
      <w:pPr>
        <w:pStyle w:val="3"/>
        <w:tabs>
          <w:tab w:val="left" w:pos="4101"/>
        </w:tabs>
        <w:spacing w:before="136" w:line="362" w:lineRule="auto"/>
        <w:ind w:left="112" w:right="3146"/>
      </w:pPr>
      <w:r>
        <w:rPr>
          <w:u w:val="single"/>
        </w:rPr>
        <w:t>3.（</w:t>
      </w:r>
      <w:r>
        <w:rPr>
          <w:spacing w:val="-3"/>
          <w:u w:val="single"/>
        </w:rPr>
        <w:t>如</w:t>
      </w:r>
      <w:r>
        <w:rPr>
          <w:u w:val="single"/>
        </w:rPr>
        <w:t>有）</w:t>
      </w:r>
      <w:r>
        <w:rPr>
          <w:u w:val="single"/>
        </w:rPr>
        <w:tab/>
      </w:r>
      <w:r>
        <w:t xml:space="preserve">                                        如果</w:t>
      </w:r>
      <w:r>
        <w:rPr>
          <w:spacing w:val="-3"/>
        </w:rPr>
        <w:t>不</w:t>
      </w:r>
      <w:r>
        <w:t>能</w:t>
      </w:r>
      <w:r>
        <w:rPr>
          <w:spacing w:val="-3"/>
        </w:rPr>
        <w:t>提</w:t>
      </w:r>
      <w:r>
        <w:t>供</w:t>
      </w:r>
      <w:r>
        <w:rPr>
          <w:spacing w:val="-3"/>
        </w:rPr>
        <w:t>居</w:t>
      </w:r>
      <w:r>
        <w:t>民</w:t>
      </w:r>
      <w:r>
        <w:rPr>
          <w:spacing w:val="-3"/>
        </w:rPr>
        <w:t>国</w:t>
      </w:r>
      <w:r>
        <w:t>（</w:t>
      </w:r>
      <w:r>
        <w:rPr>
          <w:spacing w:val="-3"/>
        </w:rPr>
        <w:t>地</w:t>
      </w:r>
      <w:r>
        <w:t>区）</w:t>
      </w:r>
      <w:r>
        <w:rPr>
          <w:spacing w:val="-3"/>
        </w:rPr>
        <w:t>纳</w:t>
      </w:r>
      <w:r>
        <w:t>税</w:t>
      </w:r>
      <w:r>
        <w:rPr>
          <w:spacing w:val="-3"/>
        </w:rPr>
        <w:t>人</w:t>
      </w:r>
      <w:r>
        <w:t>识</w:t>
      </w:r>
      <w:r>
        <w:rPr>
          <w:spacing w:val="-3"/>
        </w:rPr>
        <w:t>别</w:t>
      </w:r>
      <w:r>
        <w:t>号</w:t>
      </w:r>
      <w:r>
        <w:rPr>
          <w:spacing w:val="-83"/>
        </w:rPr>
        <w:t xml:space="preserve"> </w:t>
      </w:r>
      <w:r>
        <w:rPr>
          <w:spacing w:val="-3"/>
        </w:rPr>
        <w:t>，</w:t>
      </w:r>
      <w:r>
        <w:t>请</w:t>
      </w:r>
      <w:r>
        <w:rPr>
          <w:spacing w:val="-3"/>
        </w:rPr>
        <w:t>选</w:t>
      </w:r>
      <w:r>
        <w:t>择原</w:t>
      </w:r>
      <w:r>
        <w:rPr>
          <w:spacing w:val="-3"/>
        </w:rPr>
        <w:t>因</w:t>
      </w:r>
      <w:r>
        <w:t>：</w:t>
      </w:r>
    </w:p>
    <w:p w14:paraId="79E76000">
      <w:pPr>
        <w:pStyle w:val="7"/>
        <w:numPr>
          <w:ilvl w:val="0"/>
          <w:numId w:val="1"/>
        </w:numPr>
        <w:tabs>
          <w:tab w:val="left" w:pos="430"/>
        </w:tabs>
        <w:spacing w:before="0" w:after="0" w:line="268" w:lineRule="exact"/>
        <w:ind w:left="429" w:right="0" w:hanging="318"/>
        <w:jc w:val="left"/>
        <w:rPr>
          <w:sz w:val="21"/>
        </w:rPr>
      </w:pPr>
      <w:r>
        <w:rPr>
          <w:spacing w:val="-3"/>
          <w:sz w:val="21"/>
        </w:rPr>
        <w:t>居民国</w:t>
      </w:r>
      <w:r>
        <w:rPr>
          <w:sz w:val="21"/>
        </w:rPr>
        <w:t>（</w:t>
      </w:r>
      <w:r>
        <w:rPr>
          <w:spacing w:val="-2"/>
          <w:sz w:val="21"/>
        </w:rPr>
        <w:t>地区</w:t>
      </w:r>
      <w:r>
        <w:rPr>
          <w:spacing w:val="-3"/>
          <w:sz w:val="21"/>
        </w:rPr>
        <w:t>）不发放纳税人识别号</w:t>
      </w:r>
    </w:p>
    <w:p w14:paraId="3C3B394F">
      <w:pPr>
        <w:pStyle w:val="7"/>
        <w:numPr>
          <w:ilvl w:val="0"/>
          <w:numId w:val="1"/>
        </w:numPr>
        <w:tabs>
          <w:tab w:val="left" w:pos="430"/>
        </w:tabs>
        <w:spacing w:before="138" w:after="0" w:line="240" w:lineRule="auto"/>
        <w:ind w:left="429" w:right="0" w:hanging="318"/>
        <w:jc w:val="left"/>
        <w:rPr>
          <w:sz w:val="21"/>
        </w:rPr>
      </w:pPr>
      <w:r>
        <w:rPr>
          <w:spacing w:val="-3"/>
          <w:sz w:val="21"/>
        </w:rPr>
        <w:t>账户持有人未能取得纳税人识别号，如选此项，请解释具体原因：</w:t>
      </w:r>
    </w:p>
    <w:p w14:paraId="625B8225">
      <w:pPr>
        <w:pStyle w:val="3"/>
        <w:spacing w:before="3"/>
        <w:ind w:left="0"/>
        <w:rPr>
          <w:sz w:val="26"/>
        </w:rPr>
      </w:pPr>
      <w:r>
        <w:pict>
          <v:line id="_x0000_s1026" o:spid="_x0000_s1026" o:spt="20" style="position:absolute;left:0pt;margin-left:103.45pt;margin-top:19.05pt;height:0pt;width:335.9pt;mso-position-horizontal-relative:page;mso-wrap-distance-bottom:0pt;mso-wrap-distance-top:0pt;z-index:-251648000;mso-width-relative:page;mso-height-relative:page;" stroked="t" coordsize="21600,21600">
            <v:path arrowok="t"/>
            <v:fill focussize="0,0"/>
            <v:stroke weight="0.60007874015748pt" color="#000000"/>
            <v:imagedata o:title=""/>
            <o:lock v:ext="edit"/>
            <w10:wrap type="topAndBottom"/>
          </v:line>
        </w:pict>
      </w:r>
    </w:p>
    <w:p w14:paraId="461BCEC8">
      <w:pPr>
        <w:pStyle w:val="2"/>
        <w:spacing w:before="126" w:line="362" w:lineRule="auto"/>
        <w:ind w:right="161"/>
      </w:pPr>
      <w:r>
        <w:t>五、本人确认上述信息的真实、准确和完整，且当这些信息发生变更时，将在 30 日内通知贵机构，否则本人承担由此造成的不利后果。</w:t>
      </w:r>
    </w:p>
    <w:p w14:paraId="5837FC11">
      <w:pPr>
        <w:pStyle w:val="3"/>
        <w:tabs>
          <w:tab w:val="left" w:pos="4733"/>
        </w:tabs>
        <w:spacing w:line="268" w:lineRule="exact"/>
        <w:ind w:left="112"/>
      </w:pPr>
      <w:r>
        <w:t>签名：</w:t>
      </w:r>
      <w:r>
        <w:tab/>
      </w:r>
      <w:r>
        <w:rPr>
          <w:spacing w:val="-3"/>
        </w:rPr>
        <w:t>日</w:t>
      </w:r>
      <w:r>
        <w:t>期：</w:t>
      </w:r>
    </w:p>
    <w:p w14:paraId="0AD66FF9">
      <w:pPr>
        <w:pStyle w:val="3"/>
        <w:spacing w:before="136"/>
        <w:ind w:left="112"/>
      </w:pPr>
      <w:r>
        <w:t>（签名人身份须为机构授权人）</w:t>
      </w:r>
    </w:p>
    <w:p w14:paraId="0DD95056">
      <w:pPr>
        <w:spacing w:after="0"/>
        <w:sectPr>
          <w:type w:val="continuous"/>
          <w:pgSz w:w="11910" w:h="16840"/>
          <w:pgMar w:top="1500" w:right="1540" w:bottom="280" w:left="1640" w:header="720" w:footer="720" w:gutter="0"/>
          <w:cols w:space="720" w:num="1"/>
        </w:sectPr>
      </w:pPr>
    </w:p>
    <w:p w14:paraId="29322961">
      <w:pPr>
        <w:spacing w:before="46"/>
        <w:ind w:left="112" w:right="0" w:firstLine="0"/>
        <w:jc w:val="left"/>
        <w:rPr>
          <w:rFonts w:hint="eastAsia" w:ascii="仿宋" w:eastAsia="仿宋"/>
          <w:b/>
          <w:i/>
          <w:sz w:val="22"/>
        </w:rPr>
      </w:pPr>
      <w:r>
        <w:rPr>
          <w:rFonts w:hint="eastAsia" w:ascii="仿宋" w:eastAsia="仿宋"/>
          <w:b/>
          <w:i/>
          <w:sz w:val="22"/>
        </w:rPr>
        <w:t>说明：</w:t>
      </w:r>
    </w:p>
    <w:p w14:paraId="6B0E2AFF">
      <w:pPr>
        <w:pStyle w:val="7"/>
        <w:numPr>
          <w:ilvl w:val="0"/>
          <w:numId w:val="3"/>
        </w:numPr>
        <w:tabs>
          <w:tab w:val="left" w:pos="473"/>
        </w:tabs>
        <w:spacing w:before="71" w:after="0" w:line="278" w:lineRule="auto"/>
        <w:ind w:left="472" w:right="263" w:hanging="360"/>
        <w:jc w:val="both"/>
        <w:rPr>
          <w:sz w:val="21"/>
        </w:rPr>
      </w:pPr>
      <w:r>
        <w:rPr>
          <w:spacing w:val="-3"/>
          <w:sz w:val="21"/>
        </w:rPr>
        <w:t>本表所称中国税收居民是指依法在中国境内成立，或者依照外国(地区)法律成立但实际管理机构在中国境内的企业和其他组织。</w:t>
      </w:r>
    </w:p>
    <w:p w14:paraId="196DECF9">
      <w:pPr>
        <w:pStyle w:val="7"/>
        <w:numPr>
          <w:ilvl w:val="0"/>
          <w:numId w:val="3"/>
        </w:numPr>
        <w:tabs>
          <w:tab w:val="left" w:pos="473"/>
        </w:tabs>
        <w:spacing w:before="0" w:after="0" w:line="278" w:lineRule="auto"/>
        <w:ind w:left="472" w:right="263" w:hanging="360"/>
        <w:jc w:val="both"/>
        <w:rPr>
          <w:sz w:val="21"/>
        </w:rPr>
      </w:pPr>
      <w:r>
        <w:rPr>
          <w:spacing w:val="-3"/>
          <w:sz w:val="21"/>
        </w:rPr>
        <w:t>本表所称非居民是指中国税收居民以外的企业</w:t>
      </w:r>
      <w:r>
        <w:rPr>
          <w:sz w:val="21"/>
        </w:rPr>
        <w:t>（</w:t>
      </w:r>
      <w:r>
        <w:rPr>
          <w:spacing w:val="-3"/>
          <w:sz w:val="21"/>
        </w:rPr>
        <w:t>包括其他组织</w:t>
      </w:r>
      <w:r>
        <w:rPr>
          <w:sz w:val="21"/>
        </w:rPr>
        <w:t>）</w:t>
      </w:r>
      <w:r>
        <w:rPr>
          <w:spacing w:val="-3"/>
          <w:sz w:val="21"/>
        </w:rPr>
        <w:t>，但不包括政府机构、国际组织、中央银行、金融机构或者在证券市场上市交易的公司及其关联机构。前述证券市场是指被所在地政府认可和监管的证券市场。其他国家（</w:t>
      </w:r>
      <w:r>
        <w:rPr>
          <w:spacing w:val="-2"/>
          <w:sz w:val="21"/>
        </w:rPr>
        <w:t>地区</w:t>
      </w:r>
      <w:r>
        <w:rPr>
          <w:sz w:val="21"/>
        </w:rPr>
        <w:t>）</w:t>
      </w:r>
      <w:r>
        <w:rPr>
          <w:spacing w:val="-3"/>
          <w:sz w:val="21"/>
        </w:rPr>
        <w:t>税收居民身份认定规则及纳税人识别号相关信息请参见国家税务总局网站</w:t>
      </w:r>
    </w:p>
    <w:p w14:paraId="24FBC0CE">
      <w:pPr>
        <w:pStyle w:val="3"/>
        <w:spacing w:line="269" w:lineRule="exact"/>
        <w:ind w:left="472"/>
      </w:pPr>
      <w:r>
        <w:t>（http://</w:t>
      </w:r>
      <w:r>
        <w:fldChar w:fldCharType="begin"/>
      </w:r>
      <w:r>
        <w:instrText xml:space="preserve"> HYPERLINK "http://www.chinatax.gov.cn/" \h </w:instrText>
      </w:r>
      <w:r>
        <w:fldChar w:fldCharType="separate"/>
      </w:r>
      <w:r>
        <w:t>www.chinatax.gov.cn</w:t>
      </w:r>
      <w:r>
        <w:fldChar w:fldCharType="end"/>
      </w:r>
      <w:r>
        <w:t>/aeoi_index.html）。</w:t>
      </w:r>
    </w:p>
    <w:p w14:paraId="12A4D8A1">
      <w:pPr>
        <w:pStyle w:val="7"/>
        <w:numPr>
          <w:ilvl w:val="0"/>
          <w:numId w:val="3"/>
        </w:numPr>
        <w:tabs>
          <w:tab w:val="left" w:pos="473"/>
        </w:tabs>
        <w:spacing w:before="43" w:after="0" w:line="278" w:lineRule="auto"/>
        <w:ind w:left="472" w:right="107" w:hanging="360"/>
        <w:jc w:val="left"/>
        <w:rPr>
          <w:sz w:val="21"/>
        </w:rPr>
      </w:pPr>
      <w:r>
        <w:drawing>
          <wp:anchor distT="0" distB="0" distL="0" distR="0" simplePos="0" relativeHeight="251659264" behindDoc="1" locked="0" layoutInCell="1" allowOverlap="1">
            <wp:simplePos x="0" y="0"/>
            <wp:positionH relativeFrom="page">
              <wp:posOffset>1645920</wp:posOffset>
            </wp:positionH>
            <wp:positionV relativeFrom="paragraph">
              <wp:posOffset>455295</wp:posOffset>
            </wp:positionV>
            <wp:extent cx="60325" cy="10477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6" cstate="print"/>
                    <a:stretch>
                      <a:fillRect/>
                    </a:stretch>
                  </pic:blipFill>
                  <pic:spPr>
                    <a:xfrm>
                      <a:off x="0" y="0"/>
                      <a:ext cx="60325" cy="104775"/>
                    </a:xfrm>
                    <a:prstGeom prst="rect">
                      <a:avLst/>
                    </a:prstGeom>
                  </pic:spPr>
                </pic:pic>
              </a:graphicData>
            </a:graphic>
          </wp:anchor>
        </w:drawing>
      </w:r>
      <w:r>
        <w:drawing>
          <wp:anchor distT="0" distB="0" distL="0" distR="0" simplePos="0" relativeHeight="251660288" behindDoc="1" locked="0" layoutInCell="1" allowOverlap="1">
            <wp:simplePos x="0" y="0"/>
            <wp:positionH relativeFrom="page">
              <wp:posOffset>6113780</wp:posOffset>
            </wp:positionH>
            <wp:positionV relativeFrom="paragraph">
              <wp:posOffset>653415</wp:posOffset>
            </wp:positionV>
            <wp:extent cx="60325" cy="104775"/>
            <wp:effectExtent l="0" t="0" r="0" b="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png"/>
                    <pic:cNvPicPr>
                      <a:picLocks noChangeAspect="1"/>
                    </pic:cNvPicPr>
                  </pic:nvPicPr>
                  <pic:blipFill>
                    <a:blip r:embed="rId6" cstate="print"/>
                    <a:stretch>
                      <a:fillRect/>
                    </a:stretch>
                  </pic:blipFill>
                  <pic:spPr>
                    <a:xfrm>
                      <a:off x="0" y="0"/>
                      <a:ext cx="60325" cy="104775"/>
                    </a:xfrm>
                    <a:prstGeom prst="rect">
                      <a:avLst/>
                    </a:prstGeom>
                  </pic:spPr>
                </pic:pic>
              </a:graphicData>
            </a:graphic>
          </wp:anchor>
        </w:drawing>
      </w:r>
      <w:r>
        <w:drawing>
          <wp:anchor distT="0" distB="0" distL="0" distR="0" simplePos="0" relativeHeight="251661312" behindDoc="1" locked="0" layoutInCell="1" allowOverlap="1">
            <wp:simplePos x="0" y="0"/>
            <wp:positionH relativeFrom="page">
              <wp:posOffset>3513455</wp:posOffset>
            </wp:positionH>
            <wp:positionV relativeFrom="paragraph">
              <wp:posOffset>1049655</wp:posOffset>
            </wp:positionV>
            <wp:extent cx="60325" cy="104775"/>
            <wp:effectExtent l="0" t="0" r="0" b="0"/>
            <wp:wrapNone/>
            <wp:docPr id="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1.png"/>
                    <pic:cNvPicPr>
                      <a:picLocks noChangeAspect="1"/>
                    </pic:cNvPicPr>
                  </pic:nvPicPr>
                  <pic:blipFill>
                    <a:blip r:embed="rId6" cstate="print"/>
                    <a:stretch>
                      <a:fillRect/>
                    </a:stretch>
                  </pic:blipFill>
                  <pic:spPr>
                    <a:xfrm>
                      <a:off x="0" y="0"/>
                      <a:ext cx="60325" cy="104775"/>
                    </a:xfrm>
                    <a:prstGeom prst="rect">
                      <a:avLst/>
                    </a:prstGeom>
                  </pic:spPr>
                </pic:pic>
              </a:graphicData>
            </a:graphic>
          </wp:anchor>
        </w:drawing>
      </w:r>
      <w:r>
        <w:drawing>
          <wp:anchor distT="0" distB="0" distL="0" distR="0" simplePos="0" relativeHeight="251662336" behindDoc="1" locked="0" layoutInCell="1" allowOverlap="1">
            <wp:simplePos x="0" y="0"/>
            <wp:positionH relativeFrom="page">
              <wp:posOffset>4403725</wp:posOffset>
            </wp:positionH>
            <wp:positionV relativeFrom="paragraph">
              <wp:posOffset>2040255</wp:posOffset>
            </wp:positionV>
            <wp:extent cx="60325" cy="104775"/>
            <wp:effectExtent l="0" t="0" r="0" b="0"/>
            <wp:wrapNone/>
            <wp:docPr id="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1.png"/>
                    <pic:cNvPicPr>
                      <a:picLocks noChangeAspect="1"/>
                    </pic:cNvPicPr>
                  </pic:nvPicPr>
                  <pic:blipFill>
                    <a:blip r:embed="rId6" cstate="print"/>
                    <a:stretch>
                      <a:fillRect/>
                    </a:stretch>
                  </pic:blipFill>
                  <pic:spPr>
                    <a:xfrm>
                      <a:off x="0" y="0"/>
                      <a:ext cx="60325" cy="104775"/>
                    </a:xfrm>
                    <a:prstGeom prst="rect">
                      <a:avLst/>
                    </a:prstGeom>
                  </pic:spPr>
                </pic:pic>
              </a:graphicData>
            </a:graphic>
          </wp:anchor>
        </w:drawing>
      </w:r>
      <w:r>
        <w:rPr>
          <w:spacing w:val="-7"/>
          <w:sz w:val="21"/>
        </w:rPr>
        <w:t>金融机构包括存款机构、托管机构、投资机构、特定的保险机构及其分支机构。</w:t>
      </w:r>
      <w:r>
        <w:rPr>
          <w:spacing w:val="-4"/>
          <w:sz w:val="21"/>
        </w:rPr>
        <w:t>（1）</w:t>
      </w:r>
      <w:r>
        <w:rPr>
          <w:spacing w:val="-8"/>
          <w:sz w:val="21"/>
        </w:rPr>
        <w:t>存</w:t>
      </w:r>
      <w:r>
        <w:rPr>
          <w:spacing w:val="-4"/>
          <w:sz w:val="21"/>
        </w:rPr>
        <w:t>款机构指在日常经营活动中吸收存款的机构；</w:t>
      </w:r>
      <w:r>
        <w:rPr>
          <w:spacing w:val="-13"/>
          <w:sz w:val="21"/>
        </w:rPr>
        <w:t>（2）</w:t>
      </w:r>
      <w:r>
        <w:rPr>
          <w:spacing w:val="-3"/>
          <w:sz w:val="21"/>
        </w:rPr>
        <w:t>托管机构是指近三个会计年度总收入</w:t>
      </w:r>
      <w:r>
        <w:rPr>
          <w:spacing w:val="-12"/>
          <w:sz w:val="21"/>
        </w:rPr>
        <w:t xml:space="preserve">的 </w:t>
      </w:r>
      <w:r>
        <w:rPr>
          <w:sz w:val="21"/>
        </w:rPr>
        <w:t>20</w:t>
      </w:r>
      <w:r>
        <w:rPr>
          <w:spacing w:val="-8"/>
          <w:sz w:val="21"/>
        </w:rPr>
        <w:t>以上来源于为客户持有金融资产的机构，机构成立不满三年的，按机构存续期间计算；（3）</w:t>
      </w:r>
      <w:r>
        <w:rPr>
          <w:spacing w:val="-4"/>
          <w:sz w:val="21"/>
        </w:rPr>
        <w:t>投资机构是指符合以下条件之一的机构</w:t>
      </w:r>
      <w:r>
        <w:rPr>
          <w:sz w:val="21"/>
        </w:rPr>
        <w:t>：A</w:t>
      </w:r>
      <w:r>
        <w:rPr>
          <w:spacing w:val="-6"/>
          <w:sz w:val="21"/>
        </w:rPr>
        <w:t xml:space="preserve">.近三个会计年度总收入的 </w:t>
      </w:r>
      <w:r>
        <w:rPr>
          <w:sz w:val="21"/>
        </w:rPr>
        <w:t>50以上</w:t>
      </w:r>
      <w:r>
        <w:rPr>
          <w:spacing w:val="-3"/>
          <w:sz w:val="21"/>
        </w:rPr>
        <w:t>收入来源于为客户投资、运作金融资产的机构，机构成立不满三年的，按机构存续期间 计算；B.</w:t>
      </w:r>
      <w:r>
        <w:rPr>
          <w:spacing w:val="-5"/>
          <w:sz w:val="21"/>
        </w:rPr>
        <w:t xml:space="preserve">近三个会计年度总收入的 </w:t>
      </w:r>
      <w:r>
        <w:rPr>
          <w:sz w:val="21"/>
        </w:rPr>
        <w:t>50</w:t>
      </w:r>
      <w:r>
        <w:rPr>
          <w:spacing w:val="-8"/>
          <w:sz w:val="21"/>
        </w:rPr>
        <w:t>以上收入来源于投资、再投资或者买卖金融资产，</w:t>
      </w:r>
      <w:r>
        <w:rPr>
          <w:spacing w:val="-103"/>
          <w:sz w:val="21"/>
        </w:rPr>
        <w:t xml:space="preserve"> </w:t>
      </w:r>
      <w:r>
        <w:rPr>
          <w:spacing w:val="-5"/>
          <w:sz w:val="21"/>
        </w:rPr>
        <w:t xml:space="preserve">且由存款机构、托管机构、特定保险机构或者 </w:t>
      </w:r>
      <w:r>
        <w:rPr>
          <w:sz w:val="21"/>
        </w:rPr>
        <w:t>A</w:t>
      </w:r>
      <w:r>
        <w:rPr>
          <w:spacing w:val="-8"/>
          <w:sz w:val="21"/>
        </w:rPr>
        <w:t xml:space="preserve"> 项所述投资机构进行管理并作出投资决</w:t>
      </w:r>
      <w:r>
        <w:rPr>
          <w:spacing w:val="-5"/>
          <w:sz w:val="21"/>
        </w:rPr>
        <w:t>策的机构，机构成立不满三年的，按机构存续期间计算；</w:t>
      </w:r>
      <w:r>
        <w:rPr>
          <w:sz w:val="21"/>
        </w:rPr>
        <w:t>C.</w:t>
      </w:r>
      <w:r>
        <w:rPr>
          <w:spacing w:val="-3"/>
          <w:sz w:val="21"/>
        </w:rPr>
        <w:t xml:space="preserve">证券投资基金、私募投资基 </w:t>
      </w:r>
      <w:r>
        <w:rPr>
          <w:spacing w:val="-6"/>
          <w:sz w:val="21"/>
        </w:rPr>
        <w:t>金等以投资、再投资或者买卖金融资产为目的而设立的投资实体。（4）</w:t>
      </w:r>
      <w:r>
        <w:rPr>
          <w:spacing w:val="-3"/>
          <w:sz w:val="21"/>
        </w:rPr>
        <w:t xml:space="preserve">特定的保险机构指开展有现金价值的保险或者年金业务的机构。本办法所称保险机构是指上一公历年度 </w:t>
      </w:r>
      <w:r>
        <w:rPr>
          <w:spacing w:val="-11"/>
          <w:sz w:val="21"/>
        </w:rPr>
        <w:t xml:space="preserve">内，保险、再保险和年金合同的收入占总收入比重 </w:t>
      </w:r>
      <w:r>
        <w:rPr>
          <w:sz w:val="21"/>
        </w:rPr>
        <w:t>50</w:t>
      </w:r>
      <w:r>
        <w:rPr>
          <w:spacing w:val="-8"/>
          <w:sz w:val="21"/>
        </w:rPr>
        <w:t>以上的机构，或者在上一公历年度末拥</w:t>
      </w:r>
      <w:r>
        <w:rPr>
          <w:spacing w:val="-3"/>
          <w:sz w:val="21"/>
        </w:rPr>
        <w:t>有</w:t>
      </w:r>
      <w:r>
        <w:rPr>
          <w:sz w:val="21"/>
        </w:rPr>
        <w:t>的</w:t>
      </w:r>
      <w:r>
        <w:rPr>
          <w:spacing w:val="-3"/>
          <w:sz w:val="21"/>
        </w:rPr>
        <w:t>保</w:t>
      </w:r>
      <w:r>
        <w:rPr>
          <w:sz w:val="21"/>
        </w:rPr>
        <w:t>险</w:t>
      </w:r>
      <w:r>
        <w:rPr>
          <w:spacing w:val="-3"/>
          <w:sz w:val="21"/>
        </w:rPr>
        <w:t>、</w:t>
      </w:r>
      <w:r>
        <w:rPr>
          <w:sz w:val="21"/>
        </w:rPr>
        <w:t>再</w:t>
      </w:r>
      <w:r>
        <w:rPr>
          <w:spacing w:val="-3"/>
          <w:sz w:val="21"/>
        </w:rPr>
        <w:t>保</w:t>
      </w:r>
      <w:r>
        <w:rPr>
          <w:sz w:val="21"/>
        </w:rPr>
        <w:t>险</w:t>
      </w:r>
      <w:r>
        <w:rPr>
          <w:spacing w:val="-3"/>
          <w:sz w:val="21"/>
        </w:rPr>
        <w:t>和</w:t>
      </w:r>
      <w:r>
        <w:rPr>
          <w:sz w:val="21"/>
        </w:rPr>
        <w:t>年金</w:t>
      </w:r>
      <w:r>
        <w:rPr>
          <w:spacing w:val="-3"/>
          <w:sz w:val="21"/>
        </w:rPr>
        <w:t>合</w:t>
      </w:r>
      <w:r>
        <w:rPr>
          <w:sz w:val="21"/>
        </w:rPr>
        <w:t>同</w:t>
      </w:r>
      <w:r>
        <w:rPr>
          <w:spacing w:val="-3"/>
          <w:sz w:val="21"/>
        </w:rPr>
        <w:t>的</w:t>
      </w:r>
      <w:r>
        <w:rPr>
          <w:sz w:val="21"/>
        </w:rPr>
        <w:t>资</w:t>
      </w:r>
      <w:r>
        <w:rPr>
          <w:spacing w:val="-3"/>
          <w:sz w:val="21"/>
        </w:rPr>
        <w:t>产</w:t>
      </w:r>
      <w:r>
        <w:rPr>
          <w:sz w:val="21"/>
        </w:rPr>
        <w:t>占</w:t>
      </w:r>
      <w:r>
        <w:rPr>
          <w:spacing w:val="-3"/>
          <w:sz w:val="21"/>
        </w:rPr>
        <w:t>总</w:t>
      </w:r>
      <w:r>
        <w:rPr>
          <w:sz w:val="21"/>
        </w:rPr>
        <w:t>资</w:t>
      </w:r>
      <w:r>
        <w:rPr>
          <w:spacing w:val="-3"/>
          <w:sz w:val="21"/>
        </w:rPr>
        <w:t>产</w:t>
      </w:r>
      <w:r>
        <w:rPr>
          <w:sz w:val="21"/>
        </w:rPr>
        <w:t>比重</w:t>
      </w:r>
      <w:r>
        <w:rPr>
          <w:spacing w:val="-21"/>
          <w:sz w:val="21"/>
        </w:rPr>
        <w:t xml:space="preserve"> </w:t>
      </w:r>
      <w:r>
        <w:rPr>
          <w:sz w:val="21"/>
        </w:rPr>
        <w:t>50</w:t>
      </w:r>
      <w:r>
        <w:rPr>
          <w:spacing w:val="5"/>
          <w:w w:val="100"/>
          <w:sz w:val="21"/>
        </w:rPr>
        <w:drawing>
          <wp:inline distT="0" distB="0" distL="0" distR="0">
            <wp:extent cx="60325" cy="104775"/>
            <wp:effectExtent l="0" t="0" r="0" b="0"/>
            <wp:docPr id="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1.png"/>
                    <pic:cNvPicPr>
                      <a:picLocks noChangeAspect="1"/>
                    </pic:cNvPicPr>
                  </pic:nvPicPr>
                  <pic:blipFill>
                    <a:blip r:embed="rId6" cstate="print"/>
                    <a:stretch>
                      <a:fillRect/>
                    </a:stretch>
                  </pic:blipFill>
                  <pic:spPr>
                    <a:xfrm>
                      <a:off x="0" y="0"/>
                      <a:ext cx="60325" cy="104775"/>
                    </a:xfrm>
                    <a:prstGeom prst="rect">
                      <a:avLst/>
                    </a:prstGeom>
                  </pic:spPr>
                </pic:pic>
              </a:graphicData>
            </a:graphic>
          </wp:inline>
        </w:drawing>
      </w:r>
      <w:r>
        <w:rPr>
          <w:spacing w:val="-3"/>
          <w:sz w:val="21"/>
        </w:rPr>
        <w:t>以</w:t>
      </w:r>
      <w:r>
        <w:rPr>
          <w:sz w:val="21"/>
        </w:rPr>
        <w:t>上</w:t>
      </w:r>
      <w:r>
        <w:rPr>
          <w:spacing w:val="-3"/>
          <w:sz w:val="21"/>
        </w:rPr>
        <w:t>的</w:t>
      </w:r>
      <w:r>
        <w:rPr>
          <w:sz w:val="21"/>
        </w:rPr>
        <w:t>机</w:t>
      </w:r>
      <w:r>
        <w:rPr>
          <w:spacing w:val="-3"/>
          <w:sz w:val="21"/>
        </w:rPr>
        <w:t>构</w:t>
      </w:r>
      <w:r>
        <w:rPr>
          <w:sz w:val="21"/>
        </w:rPr>
        <w:t>。</w:t>
      </w:r>
    </w:p>
    <w:p w14:paraId="0F07976D">
      <w:pPr>
        <w:pStyle w:val="7"/>
        <w:numPr>
          <w:ilvl w:val="0"/>
          <w:numId w:val="3"/>
        </w:numPr>
        <w:tabs>
          <w:tab w:val="left" w:pos="473"/>
        </w:tabs>
        <w:spacing w:before="0" w:after="0" w:line="278" w:lineRule="auto"/>
        <w:ind w:left="472" w:right="100" w:hanging="360"/>
        <w:jc w:val="left"/>
        <w:rPr>
          <w:sz w:val="21"/>
        </w:rPr>
      </w:pPr>
      <w:r>
        <w:drawing>
          <wp:anchor distT="0" distB="0" distL="0" distR="0" simplePos="0" relativeHeight="251663360" behindDoc="1" locked="0" layoutInCell="1" allowOverlap="1">
            <wp:simplePos x="0" y="0"/>
            <wp:positionH relativeFrom="page">
              <wp:posOffset>3246755</wp:posOffset>
            </wp:positionH>
            <wp:positionV relativeFrom="paragraph">
              <wp:posOffset>427990</wp:posOffset>
            </wp:positionV>
            <wp:extent cx="60325" cy="104775"/>
            <wp:effectExtent l="0" t="0" r="0" b="0"/>
            <wp:wrapNone/>
            <wp:docPr id="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1.png"/>
                    <pic:cNvPicPr>
                      <a:picLocks noChangeAspect="1"/>
                    </pic:cNvPicPr>
                  </pic:nvPicPr>
                  <pic:blipFill>
                    <a:blip r:embed="rId6" cstate="print"/>
                    <a:stretch>
                      <a:fillRect/>
                    </a:stretch>
                  </pic:blipFill>
                  <pic:spPr>
                    <a:xfrm>
                      <a:off x="0" y="0"/>
                      <a:ext cx="60324" cy="104775"/>
                    </a:xfrm>
                    <a:prstGeom prst="rect">
                      <a:avLst/>
                    </a:prstGeom>
                  </pic:spPr>
                </pic:pic>
              </a:graphicData>
            </a:graphic>
          </wp:anchor>
        </w:drawing>
      </w:r>
      <w:r>
        <w:drawing>
          <wp:anchor distT="0" distB="0" distL="0" distR="0" simplePos="0" relativeHeight="251664384" behindDoc="1" locked="0" layoutInCell="1" allowOverlap="1">
            <wp:simplePos x="0" y="0"/>
            <wp:positionH relativeFrom="page">
              <wp:posOffset>3780155</wp:posOffset>
            </wp:positionH>
            <wp:positionV relativeFrom="paragraph">
              <wp:posOffset>626110</wp:posOffset>
            </wp:positionV>
            <wp:extent cx="60325" cy="104775"/>
            <wp:effectExtent l="0" t="0" r="0" b="0"/>
            <wp:wrapNone/>
            <wp:docPr id="1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1.png"/>
                    <pic:cNvPicPr>
                      <a:picLocks noChangeAspect="1"/>
                    </pic:cNvPicPr>
                  </pic:nvPicPr>
                  <pic:blipFill>
                    <a:blip r:embed="rId6" cstate="print"/>
                    <a:stretch>
                      <a:fillRect/>
                    </a:stretch>
                  </pic:blipFill>
                  <pic:spPr>
                    <a:xfrm>
                      <a:off x="0" y="0"/>
                      <a:ext cx="60325" cy="104775"/>
                    </a:xfrm>
                    <a:prstGeom prst="rect">
                      <a:avLst/>
                    </a:prstGeom>
                  </pic:spPr>
                </pic:pic>
              </a:graphicData>
            </a:graphic>
          </wp:anchor>
        </w:drawing>
      </w:r>
      <w:r>
        <w:rPr>
          <w:spacing w:val="-4"/>
          <w:sz w:val="21"/>
        </w:rPr>
        <w:t>消极非金融机构是指：</w:t>
      </w:r>
      <w:r>
        <w:rPr>
          <w:spacing w:val="-6"/>
          <w:sz w:val="21"/>
        </w:rPr>
        <w:t>（1）</w:t>
      </w:r>
      <w:r>
        <w:rPr>
          <w:spacing w:val="-7"/>
          <w:sz w:val="21"/>
        </w:rPr>
        <w:t>上一公历年度内，股息、利息、租金、特许权使用费</w:t>
      </w:r>
      <w:r>
        <w:rPr>
          <w:sz w:val="21"/>
        </w:rPr>
        <w:t>（</w:t>
      </w:r>
      <w:r>
        <w:rPr>
          <w:spacing w:val="-2"/>
          <w:sz w:val="21"/>
        </w:rPr>
        <w:t>由贸</w:t>
      </w:r>
      <w:r>
        <w:rPr>
          <w:spacing w:val="-3"/>
          <w:sz w:val="21"/>
        </w:rPr>
        <w:t>易或者其他实质经营活动产生的租金和特许权使用费除外</w:t>
      </w:r>
      <w:r>
        <w:rPr>
          <w:sz w:val="21"/>
        </w:rPr>
        <w:t>）</w:t>
      </w:r>
      <w:r>
        <w:rPr>
          <w:spacing w:val="-3"/>
          <w:sz w:val="21"/>
        </w:rPr>
        <w:t xml:space="preserve">以及据以产生前述收入的金 </w:t>
      </w:r>
      <w:r>
        <w:rPr>
          <w:spacing w:val="-5"/>
          <w:sz w:val="21"/>
        </w:rPr>
        <w:t xml:space="preserve">融资产转让收入占总收入比重 </w:t>
      </w:r>
      <w:r>
        <w:rPr>
          <w:sz w:val="21"/>
        </w:rPr>
        <w:t>50</w:t>
      </w:r>
      <w:r>
        <w:rPr>
          <w:spacing w:val="-3"/>
          <w:sz w:val="21"/>
        </w:rPr>
        <w:t>以上的非金融机构；</w:t>
      </w:r>
      <w:r>
        <w:rPr>
          <w:sz w:val="21"/>
        </w:rPr>
        <w:t>（2）</w:t>
      </w:r>
      <w:r>
        <w:rPr>
          <w:spacing w:val="-3"/>
          <w:sz w:val="21"/>
        </w:rPr>
        <w:t>上一公历年度末拥有的可以</w:t>
      </w:r>
      <w:r>
        <w:rPr>
          <w:spacing w:val="-5"/>
          <w:sz w:val="21"/>
        </w:rPr>
        <w:t xml:space="preserve">产生上述收入的金融资产占总资产比重 </w:t>
      </w:r>
      <w:r>
        <w:rPr>
          <w:sz w:val="21"/>
        </w:rPr>
        <w:t>50</w:t>
      </w:r>
      <w:r>
        <w:rPr>
          <w:spacing w:val="-12"/>
          <w:sz w:val="21"/>
        </w:rPr>
        <w:t>以上的非金融机构，可依据经审计的财务报表</w:t>
      </w:r>
      <w:r>
        <w:rPr>
          <w:spacing w:val="-11"/>
          <w:sz w:val="21"/>
        </w:rPr>
        <w:t>进行确认；</w:t>
      </w:r>
      <w:r>
        <w:rPr>
          <w:spacing w:val="-25"/>
          <w:sz w:val="21"/>
        </w:rPr>
        <w:t>（3）</w:t>
      </w:r>
      <w:r>
        <w:rPr>
          <w:spacing w:val="-9"/>
          <w:sz w:val="21"/>
        </w:rPr>
        <w:t>税收居民国</w:t>
      </w:r>
      <w:r>
        <w:rPr>
          <w:sz w:val="21"/>
        </w:rPr>
        <w:t>（地区</w:t>
      </w:r>
      <w:r>
        <w:rPr>
          <w:spacing w:val="-34"/>
          <w:sz w:val="21"/>
        </w:rPr>
        <w:t>）</w:t>
      </w:r>
      <w:r>
        <w:rPr>
          <w:spacing w:val="-3"/>
          <w:sz w:val="21"/>
        </w:rPr>
        <w:t>不实施金融账户涉税信息自动交换标准的投资机构。实施金融账户涉税信息自动交换标准的国家（</w:t>
      </w:r>
      <w:r>
        <w:rPr>
          <w:spacing w:val="-2"/>
          <w:sz w:val="21"/>
        </w:rPr>
        <w:t>地区</w:t>
      </w:r>
      <w:r>
        <w:rPr>
          <w:sz w:val="21"/>
        </w:rPr>
        <w:t>）</w:t>
      </w:r>
      <w:r>
        <w:rPr>
          <w:spacing w:val="-3"/>
          <w:sz w:val="21"/>
        </w:rPr>
        <w:t>名单请参见国家税务总局网站</w:t>
      </w:r>
    </w:p>
    <w:p w14:paraId="15A4AE3F">
      <w:pPr>
        <w:pStyle w:val="3"/>
        <w:spacing w:line="278" w:lineRule="auto"/>
        <w:ind w:left="472" w:right="263"/>
        <w:jc w:val="both"/>
      </w:pPr>
      <w:r>
        <w:t>（http://</w:t>
      </w:r>
      <w:r>
        <w:fldChar w:fldCharType="begin"/>
      </w:r>
      <w:r>
        <w:instrText xml:space="preserve"> HYPERLINK "http://www.chinatax.gov.cn/" \h </w:instrText>
      </w:r>
      <w:r>
        <w:fldChar w:fldCharType="separate"/>
      </w:r>
      <w:r>
        <w:t>www.chinatax.gov.cn</w:t>
      </w:r>
      <w:r>
        <w:fldChar w:fldCharType="end"/>
      </w:r>
      <w:r>
        <w:t>/aeoi_index.html）。金融机构税收居民国（地区）的判断主要看其受哪个国家（地区）的管辖。在信托构成金融机构的情况下，主要由受托人的税收居民身份决定该金融机构的税收居民国（地区）。在金融机构（信托除外）不具有税收居民身份的情况下，可将其视为成立地、实际管理地或受管辖地的税收居民。公司、合伙企业、信托、基金均可以构成消极非金融机构。</w:t>
      </w:r>
    </w:p>
    <w:p w14:paraId="0D857EA9">
      <w:pPr>
        <w:pStyle w:val="7"/>
        <w:numPr>
          <w:ilvl w:val="0"/>
          <w:numId w:val="3"/>
        </w:numPr>
        <w:tabs>
          <w:tab w:val="left" w:pos="473"/>
        </w:tabs>
        <w:spacing w:before="0" w:after="0" w:line="278" w:lineRule="auto"/>
        <w:ind w:left="472" w:right="4466" w:hanging="360"/>
        <w:jc w:val="both"/>
        <w:rPr>
          <w:sz w:val="21"/>
        </w:rPr>
      </w:pPr>
      <w:r>
        <w:rPr>
          <w:spacing w:val="-4"/>
          <w:sz w:val="21"/>
        </w:rPr>
        <w:t>控制人是指对某一机构实施控制的个人。</w:t>
      </w:r>
      <w:r>
        <w:rPr>
          <w:spacing w:val="-3"/>
          <w:sz w:val="21"/>
        </w:rPr>
        <w:t>公司的控制人按照以下规则依次判定：</w:t>
      </w:r>
    </w:p>
    <w:p w14:paraId="5EA22CF8">
      <w:pPr>
        <w:pStyle w:val="7"/>
        <w:numPr>
          <w:ilvl w:val="1"/>
          <w:numId w:val="3"/>
        </w:numPr>
        <w:tabs>
          <w:tab w:val="left" w:pos="1002"/>
        </w:tabs>
        <w:spacing w:before="0" w:after="0" w:line="240" w:lineRule="auto"/>
        <w:ind w:left="1001" w:right="0" w:hanging="530"/>
        <w:jc w:val="left"/>
        <w:rPr>
          <w:sz w:val="21"/>
        </w:rPr>
      </w:pPr>
      <w:r>
        <w:drawing>
          <wp:anchor distT="0" distB="0" distL="0" distR="0" simplePos="0" relativeHeight="251665408" behindDoc="1" locked="0" layoutInCell="1" allowOverlap="1">
            <wp:simplePos x="0" y="0"/>
            <wp:positionH relativeFrom="page">
              <wp:posOffset>3179445</wp:posOffset>
            </wp:positionH>
            <wp:positionV relativeFrom="paragraph">
              <wp:posOffset>31115</wp:posOffset>
            </wp:positionV>
            <wp:extent cx="60325" cy="104775"/>
            <wp:effectExtent l="0" t="0" r="0" b="0"/>
            <wp:wrapNone/>
            <wp:docPr id="1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1.png"/>
                    <pic:cNvPicPr>
                      <a:picLocks noChangeAspect="1"/>
                    </pic:cNvPicPr>
                  </pic:nvPicPr>
                  <pic:blipFill>
                    <a:blip r:embed="rId6" cstate="print"/>
                    <a:stretch>
                      <a:fillRect/>
                    </a:stretch>
                  </pic:blipFill>
                  <pic:spPr>
                    <a:xfrm>
                      <a:off x="0" y="0"/>
                      <a:ext cx="60325" cy="104775"/>
                    </a:xfrm>
                    <a:prstGeom prst="rect">
                      <a:avLst/>
                    </a:prstGeom>
                  </pic:spPr>
                </pic:pic>
              </a:graphicData>
            </a:graphic>
          </wp:anchor>
        </w:drawing>
      </w:r>
      <w:r>
        <w:rPr>
          <w:spacing w:val="-8"/>
          <w:sz w:val="21"/>
        </w:rPr>
        <w:t xml:space="preserve">直接或者间接拥有超过 </w:t>
      </w:r>
      <w:r>
        <w:rPr>
          <w:sz w:val="21"/>
        </w:rPr>
        <w:t>25</w:t>
      </w:r>
      <w:r>
        <w:rPr>
          <w:spacing w:val="-3"/>
          <w:sz w:val="21"/>
        </w:rPr>
        <w:t>公司股权或者表决权的个人；</w:t>
      </w:r>
    </w:p>
    <w:p w14:paraId="5A62F162">
      <w:pPr>
        <w:pStyle w:val="7"/>
        <w:numPr>
          <w:ilvl w:val="1"/>
          <w:numId w:val="3"/>
        </w:numPr>
        <w:tabs>
          <w:tab w:val="left" w:pos="1002"/>
        </w:tabs>
        <w:spacing w:before="41" w:after="0" w:line="240" w:lineRule="auto"/>
        <w:ind w:left="1001" w:right="0" w:hanging="530"/>
        <w:jc w:val="left"/>
        <w:rPr>
          <w:sz w:val="21"/>
        </w:rPr>
      </w:pPr>
      <w:r>
        <w:rPr>
          <w:spacing w:val="-3"/>
          <w:sz w:val="21"/>
        </w:rPr>
        <w:t>通过人事、财务等其他方式对公司进行控制的个人；</w:t>
      </w:r>
    </w:p>
    <w:p w14:paraId="2CF14B76">
      <w:pPr>
        <w:pStyle w:val="7"/>
        <w:numPr>
          <w:ilvl w:val="1"/>
          <w:numId w:val="3"/>
        </w:numPr>
        <w:tabs>
          <w:tab w:val="left" w:pos="1002"/>
        </w:tabs>
        <w:spacing w:before="43" w:after="0" w:line="240" w:lineRule="auto"/>
        <w:ind w:left="1001" w:right="0" w:hanging="530"/>
        <w:jc w:val="left"/>
        <w:rPr>
          <w:sz w:val="21"/>
        </w:rPr>
      </w:pPr>
      <w:r>
        <w:rPr>
          <w:spacing w:val="-3"/>
          <w:sz w:val="21"/>
        </w:rPr>
        <w:t>公司的高级管理人员。</w:t>
      </w:r>
    </w:p>
    <w:p w14:paraId="18843AFE">
      <w:pPr>
        <w:pStyle w:val="3"/>
        <w:spacing w:before="43" w:line="278" w:lineRule="auto"/>
        <w:ind w:right="311"/>
        <w:jc w:val="both"/>
      </w:pPr>
      <w:r>
        <w:drawing>
          <wp:anchor distT="0" distB="0" distL="0" distR="0" simplePos="0" relativeHeight="251666432" behindDoc="1" locked="0" layoutInCell="1" allowOverlap="1">
            <wp:simplePos x="0" y="0"/>
            <wp:positionH relativeFrom="page">
              <wp:posOffset>3217545</wp:posOffset>
            </wp:positionH>
            <wp:positionV relativeFrom="paragraph">
              <wp:posOffset>59055</wp:posOffset>
            </wp:positionV>
            <wp:extent cx="60325" cy="104775"/>
            <wp:effectExtent l="0" t="0" r="0" b="0"/>
            <wp:wrapNone/>
            <wp:docPr id="1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1.png"/>
                    <pic:cNvPicPr>
                      <a:picLocks noChangeAspect="1"/>
                    </pic:cNvPicPr>
                  </pic:nvPicPr>
                  <pic:blipFill>
                    <a:blip r:embed="rId6" cstate="print"/>
                    <a:stretch>
                      <a:fillRect/>
                    </a:stretch>
                  </pic:blipFill>
                  <pic:spPr>
                    <a:xfrm>
                      <a:off x="0" y="0"/>
                      <a:ext cx="60325" cy="104775"/>
                    </a:xfrm>
                    <a:prstGeom prst="rect">
                      <a:avLst/>
                    </a:prstGeom>
                  </pic:spPr>
                </pic:pic>
              </a:graphicData>
            </a:graphic>
          </wp:anchor>
        </w:drawing>
      </w:r>
      <w:r>
        <w:drawing>
          <wp:anchor distT="0" distB="0" distL="0" distR="0" simplePos="0" relativeHeight="251667456" behindDoc="1" locked="0" layoutInCell="1" allowOverlap="1">
            <wp:simplePos x="0" y="0"/>
            <wp:positionH relativeFrom="page">
              <wp:posOffset>1450975</wp:posOffset>
            </wp:positionH>
            <wp:positionV relativeFrom="paragraph">
              <wp:posOffset>455295</wp:posOffset>
            </wp:positionV>
            <wp:extent cx="60325" cy="104775"/>
            <wp:effectExtent l="0" t="0" r="0" b="0"/>
            <wp:wrapNone/>
            <wp:docPr id="1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1.png"/>
                    <pic:cNvPicPr>
                      <a:picLocks noChangeAspect="1"/>
                    </pic:cNvPicPr>
                  </pic:nvPicPr>
                  <pic:blipFill>
                    <a:blip r:embed="rId6" cstate="print"/>
                    <a:stretch>
                      <a:fillRect/>
                    </a:stretch>
                  </pic:blipFill>
                  <pic:spPr>
                    <a:xfrm>
                      <a:off x="0" y="0"/>
                      <a:ext cx="60325" cy="104775"/>
                    </a:xfrm>
                    <a:prstGeom prst="rect">
                      <a:avLst/>
                    </a:prstGeom>
                  </pic:spPr>
                </pic:pic>
              </a:graphicData>
            </a:graphic>
          </wp:anchor>
        </w:drawing>
      </w:r>
      <w:r>
        <w:rPr>
          <w:spacing w:val="-5"/>
        </w:rPr>
        <w:t xml:space="preserve">合伙企业的控制人是拥有超过 </w:t>
      </w:r>
      <w:r>
        <w:t>25</w:t>
      </w:r>
      <w:r>
        <w:rPr>
          <w:spacing w:val="-6"/>
        </w:rPr>
        <w:t>合伙权益的个人；信托的控制人是指信托的委托人、</w:t>
      </w:r>
      <w:r>
        <w:rPr>
          <w:spacing w:val="-3"/>
        </w:rPr>
        <w:t>受托人、受益人以及其他对信托实施最终有效控制的个人；基金的控制人是指拥有超过25权益份额或者其他对基金进行控制的个人。</w:t>
      </w:r>
    </w:p>
    <w:p w14:paraId="7BA61820">
      <w:pPr>
        <w:pStyle w:val="7"/>
        <w:numPr>
          <w:ilvl w:val="0"/>
          <w:numId w:val="3"/>
        </w:numPr>
        <w:tabs>
          <w:tab w:val="left" w:pos="430"/>
        </w:tabs>
        <w:spacing w:before="0" w:after="0" w:line="278" w:lineRule="auto"/>
        <w:ind w:left="429" w:right="311" w:hanging="317"/>
        <w:jc w:val="both"/>
        <w:rPr>
          <w:sz w:val="21"/>
        </w:rPr>
      </w:pPr>
      <w:r>
        <w:rPr>
          <w:spacing w:val="-3"/>
          <w:sz w:val="21"/>
        </w:rPr>
        <w:t>政府机构、国际组织、中央银行、金融机构或者在证券市场上市交易的公司及其关联机构，以及事业单位、军队、武警部队、居委会、村委会、社区委员会、社会团体等单位无需填写此声明文件。</w:t>
      </w:r>
    </w:p>
    <w:sectPr>
      <w:pgSz w:w="11910" w:h="16840"/>
      <w:pgMar w:top="1420" w:right="1540" w:bottom="280" w:left="16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1"/>
      <w:numFmt w:val="decimal"/>
      <w:lvlText w:val="%1."/>
      <w:lvlJc w:val="left"/>
      <w:pPr>
        <w:ind w:left="324" w:hanging="213"/>
        <w:jc w:val="left"/>
      </w:pPr>
      <w:rPr>
        <w:rFonts w:hint="default" w:ascii="仿宋_GB2312" w:hAnsi="仿宋_GB2312" w:eastAsia="仿宋_GB2312" w:cs="仿宋_GB2312"/>
        <w:spacing w:val="-108"/>
        <w:w w:val="100"/>
        <w:sz w:val="19"/>
        <w:szCs w:val="19"/>
        <w:lang w:val="zh-CN" w:eastAsia="zh-CN" w:bidi="zh-CN"/>
      </w:rPr>
    </w:lvl>
    <w:lvl w:ilvl="1" w:tentative="0">
      <w:start w:val="0"/>
      <w:numFmt w:val="bullet"/>
      <w:lvlText w:val="•"/>
      <w:lvlJc w:val="left"/>
      <w:pPr>
        <w:ind w:left="1160" w:hanging="213"/>
      </w:pPr>
      <w:rPr>
        <w:rFonts w:hint="default"/>
        <w:lang w:val="zh-CN" w:eastAsia="zh-CN" w:bidi="zh-CN"/>
      </w:rPr>
    </w:lvl>
    <w:lvl w:ilvl="2" w:tentative="0">
      <w:start w:val="0"/>
      <w:numFmt w:val="bullet"/>
      <w:lvlText w:val="•"/>
      <w:lvlJc w:val="left"/>
      <w:pPr>
        <w:ind w:left="2001" w:hanging="213"/>
      </w:pPr>
      <w:rPr>
        <w:rFonts w:hint="default"/>
        <w:lang w:val="zh-CN" w:eastAsia="zh-CN" w:bidi="zh-CN"/>
      </w:rPr>
    </w:lvl>
    <w:lvl w:ilvl="3" w:tentative="0">
      <w:start w:val="0"/>
      <w:numFmt w:val="bullet"/>
      <w:lvlText w:val="•"/>
      <w:lvlJc w:val="left"/>
      <w:pPr>
        <w:ind w:left="2841" w:hanging="213"/>
      </w:pPr>
      <w:rPr>
        <w:rFonts w:hint="default"/>
        <w:lang w:val="zh-CN" w:eastAsia="zh-CN" w:bidi="zh-CN"/>
      </w:rPr>
    </w:lvl>
    <w:lvl w:ilvl="4" w:tentative="0">
      <w:start w:val="0"/>
      <w:numFmt w:val="bullet"/>
      <w:lvlText w:val="•"/>
      <w:lvlJc w:val="left"/>
      <w:pPr>
        <w:ind w:left="3682" w:hanging="213"/>
      </w:pPr>
      <w:rPr>
        <w:rFonts w:hint="default"/>
        <w:lang w:val="zh-CN" w:eastAsia="zh-CN" w:bidi="zh-CN"/>
      </w:rPr>
    </w:lvl>
    <w:lvl w:ilvl="5" w:tentative="0">
      <w:start w:val="0"/>
      <w:numFmt w:val="bullet"/>
      <w:lvlText w:val="•"/>
      <w:lvlJc w:val="left"/>
      <w:pPr>
        <w:ind w:left="4523" w:hanging="213"/>
      </w:pPr>
      <w:rPr>
        <w:rFonts w:hint="default"/>
        <w:lang w:val="zh-CN" w:eastAsia="zh-CN" w:bidi="zh-CN"/>
      </w:rPr>
    </w:lvl>
    <w:lvl w:ilvl="6" w:tentative="0">
      <w:start w:val="0"/>
      <w:numFmt w:val="bullet"/>
      <w:lvlText w:val="•"/>
      <w:lvlJc w:val="left"/>
      <w:pPr>
        <w:ind w:left="5363" w:hanging="213"/>
      </w:pPr>
      <w:rPr>
        <w:rFonts w:hint="default"/>
        <w:lang w:val="zh-CN" w:eastAsia="zh-CN" w:bidi="zh-CN"/>
      </w:rPr>
    </w:lvl>
    <w:lvl w:ilvl="7" w:tentative="0">
      <w:start w:val="0"/>
      <w:numFmt w:val="bullet"/>
      <w:lvlText w:val="•"/>
      <w:lvlJc w:val="left"/>
      <w:pPr>
        <w:ind w:left="6204" w:hanging="213"/>
      </w:pPr>
      <w:rPr>
        <w:rFonts w:hint="default"/>
        <w:lang w:val="zh-CN" w:eastAsia="zh-CN" w:bidi="zh-CN"/>
      </w:rPr>
    </w:lvl>
    <w:lvl w:ilvl="8" w:tentative="0">
      <w:start w:val="0"/>
      <w:numFmt w:val="bullet"/>
      <w:lvlText w:val="•"/>
      <w:lvlJc w:val="left"/>
      <w:pPr>
        <w:ind w:left="7045" w:hanging="213"/>
      </w:pPr>
      <w:rPr>
        <w:rFonts w:hint="default"/>
        <w:lang w:val="zh-CN" w:eastAsia="zh-CN" w:bidi="zh-CN"/>
      </w:rPr>
    </w:lvl>
  </w:abstractNum>
  <w:abstractNum w:abstractNumId="1">
    <w:nsid w:val="0053208E"/>
    <w:multiLevelType w:val="multilevel"/>
    <w:tmpl w:val="0053208E"/>
    <w:lvl w:ilvl="0" w:tentative="0">
      <w:start w:val="0"/>
      <w:numFmt w:val="bullet"/>
      <w:lvlText w:val="□"/>
      <w:lvlJc w:val="left"/>
      <w:pPr>
        <w:ind w:left="112" w:hanging="317"/>
      </w:pPr>
      <w:rPr>
        <w:rFonts w:hint="default" w:ascii="仿宋_GB2312" w:hAnsi="仿宋_GB2312" w:eastAsia="仿宋_GB2312" w:cs="仿宋_GB2312"/>
        <w:w w:val="100"/>
        <w:sz w:val="21"/>
        <w:szCs w:val="21"/>
        <w:lang w:val="zh-CN" w:eastAsia="zh-CN" w:bidi="zh-CN"/>
      </w:rPr>
    </w:lvl>
    <w:lvl w:ilvl="1" w:tentative="0">
      <w:start w:val="0"/>
      <w:numFmt w:val="bullet"/>
      <w:lvlText w:val="•"/>
      <w:lvlJc w:val="left"/>
      <w:pPr>
        <w:ind w:left="980" w:hanging="317"/>
      </w:pPr>
      <w:rPr>
        <w:rFonts w:hint="default"/>
        <w:lang w:val="zh-CN" w:eastAsia="zh-CN" w:bidi="zh-CN"/>
      </w:rPr>
    </w:lvl>
    <w:lvl w:ilvl="2" w:tentative="0">
      <w:start w:val="0"/>
      <w:numFmt w:val="bullet"/>
      <w:lvlText w:val="•"/>
      <w:lvlJc w:val="left"/>
      <w:pPr>
        <w:ind w:left="1841" w:hanging="317"/>
      </w:pPr>
      <w:rPr>
        <w:rFonts w:hint="default"/>
        <w:lang w:val="zh-CN" w:eastAsia="zh-CN" w:bidi="zh-CN"/>
      </w:rPr>
    </w:lvl>
    <w:lvl w:ilvl="3" w:tentative="0">
      <w:start w:val="0"/>
      <w:numFmt w:val="bullet"/>
      <w:lvlText w:val="•"/>
      <w:lvlJc w:val="left"/>
      <w:pPr>
        <w:ind w:left="2701" w:hanging="317"/>
      </w:pPr>
      <w:rPr>
        <w:rFonts w:hint="default"/>
        <w:lang w:val="zh-CN" w:eastAsia="zh-CN" w:bidi="zh-CN"/>
      </w:rPr>
    </w:lvl>
    <w:lvl w:ilvl="4" w:tentative="0">
      <w:start w:val="0"/>
      <w:numFmt w:val="bullet"/>
      <w:lvlText w:val="•"/>
      <w:lvlJc w:val="left"/>
      <w:pPr>
        <w:ind w:left="3562" w:hanging="317"/>
      </w:pPr>
      <w:rPr>
        <w:rFonts w:hint="default"/>
        <w:lang w:val="zh-CN" w:eastAsia="zh-CN" w:bidi="zh-CN"/>
      </w:rPr>
    </w:lvl>
    <w:lvl w:ilvl="5" w:tentative="0">
      <w:start w:val="0"/>
      <w:numFmt w:val="bullet"/>
      <w:lvlText w:val="•"/>
      <w:lvlJc w:val="left"/>
      <w:pPr>
        <w:ind w:left="4423" w:hanging="317"/>
      </w:pPr>
      <w:rPr>
        <w:rFonts w:hint="default"/>
        <w:lang w:val="zh-CN" w:eastAsia="zh-CN" w:bidi="zh-CN"/>
      </w:rPr>
    </w:lvl>
    <w:lvl w:ilvl="6" w:tentative="0">
      <w:start w:val="0"/>
      <w:numFmt w:val="bullet"/>
      <w:lvlText w:val="•"/>
      <w:lvlJc w:val="left"/>
      <w:pPr>
        <w:ind w:left="5283" w:hanging="317"/>
      </w:pPr>
      <w:rPr>
        <w:rFonts w:hint="default"/>
        <w:lang w:val="zh-CN" w:eastAsia="zh-CN" w:bidi="zh-CN"/>
      </w:rPr>
    </w:lvl>
    <w:lvl w:ilvl="7" w:tentative="0">
      <w:start w:val="0"/>
      <w:numFmt w:val="bullet"/>
      <w:lvlText w:val="•"/>
      <w:lvlJc w:val="left"/>
      <w:pPr>
        <w:ind w:left="6144" w:hanging="317"/>
      </w:pPr>
      <w:rPr>
        <w:rFonts w:hint="default"/>
        <w:lang w:val="zh-CN" w:eastAsia="zh-CN" w:bidi="zh-CN"/>
      </w:rPr>
    </w:lvl>
    <w:lvl w:ilvl="8" w:tentative="0">
      <w:start w:val="0"/>
      <w:numFmt w:val="bullet"/>
      <w:lvlText w:val="•"/>
      <w:lvlJc w:val="left"/>
      <w:pPr>
        <w:ind w:left="7005" w:hanging="317"/>
      </w:pPr>
      <w:rPr>
        <w:rFonts w:hint="default"/>
        <w:lang w:val="zh-CN" w:eastAsia="zh-CN" w:bidi="zh-CN"/>
      </w:rPr>
    </w:lvl>
  </w:abstractNum>
  <w:abstractNum w:abstractNumId="2">
    <w:nsid w:val="59ADCABA"/>
    <w:multiLevelType w:val="multilevel"/>
    <w:tmpl w:val="59ADCABA"/>
    <w:lvl w:ilvl="0" w:tentative="0">
      <w:start w:val="1"/>
      <w:numFmt w:val="decimal"/>
      <w:lvlText w:val="%1."/>
      <w:lvlJc w:val="left"/>
      <w:pPr>
        <w:ind w:left="472" w:hanging="360"/>
        <w:jc w:val="left"/>
      </w:pPr>
      <w:rPr>
        <w:rFonts w:hint="default" w:ascii="仿宋_GB2312" w:hAnsi="仿宋_GB2312" w:eastAsia="仿宋_GB2312" w:cs="仿宋_GB2312"/>
        <w:w w:val="100"/>
        <w:sz w:val="21"/>
        <w:szCs w:val="21"/>
        <w:lang w:val="zh-CN" w:eastAsia="zh-CN" w:bidi="zh-CN"/>
      </w:rPr>
    </w:lvl>
    <w:lvl w:ilvl="1" w:tentative="0">
      <w:start w:val="1"/>
      <w:numFmt w:val="decimal"/>
      <w:lvlText w:val="（%2）"/>
      <w:lvlJc w:val="left"/>
      <w:pPr>
        <w:ind w:left="1001" w:hanging="529"/>
        <w:jc w:val="left"/>
      </w:pPr>
      <w:rPr>
        <w:rFonts w:hint="default" w:ascii="仿宋_GB2312" w:hAnsi="仿宋_GB2312" w:eastAsia="仿宋_GB2312" w:cs="仿宋_GB2312"/>
        <w:spacing w:val="-3"/>
        <w:w w:val="100"/>
        <w:sz w:val="19"/>
        <w:szCs w:val="19"/>
        <w:lang w:val="zh-CN" w:eastAsia="zh-CN" w:bidi="zh-CN"/>
      </w:rPr>
    </w:lvl>
    <w:lvl w:ilvl="2" w:tentative="0">
      <w:start w:val="0"/>
      <w:numFmt w:val="bullet"/>
      <w:lvlText w:val="•"/>
      <w:lvlJc w:val="left"/>
      <w:pPr>
        <w:ind w:left="1858" w:hanging="529"/>
      </w:pPr>
      <w:rPr>
        <w:rFonts w:hint="default"/>
        <w:lang w:val="zh-CN" w:eastAsia="zh-CN" w:bidi="zh-CN"/>
      </w:rPr>
    </w:lvl>
    <w:lvl w:ilvl="3" w:tentative="0">
      <w:start w:val="0"/>
      <w:numFmt w:val="bullet"/>
      <w:lvlText w:val="•"/>
      <w:lvlJc w:val="left"/>
      <w:pPr>
        <w:ind w:left="2716" w:hanging="529"/>
      </w:pPr>
      <w:rPr>
        <w:rFonts w:hint="default"/>
        <w:lang w:val="zh-CN" w:eastAsia="zh-CN" w:bidi="zh-CN"/>
      </w:rPr>
    </w:lvl>
    <w:lvl w:ilvl="4" w:tentative="0">
      <w:start w:val="0"/>
      <w:numFmt w:val="bullet"/>
      <w:lvlText w:val="•"/>
      <w:lvlJc w:val="left"/>
      <w:pPr>
        <w:ind w:left="3575" w:hanging="529"/>
      </w:pPr>
      <w:rPr>
        <w:rFonts w:hint="default"/>
        <w:lang w:val="zh-CN" w:eastAsia="zh-CN" w:bidi="zh-CN"/>
      </w:rPr>
    </w:lvl>
    <w:lvl w:ilvl="5" w:tentative="0">
      <w:start w:val="0"/>
      <w:numFmt w:val="bullet"/>
      <w:lvlText w:val="•"/>
      <w:lvlJc w:val="left"/>
      <w:pPr>
        <w:ind w:left="4433" w:hanging="529"/>
      </w:pPr>
      <w:rPr>
        <w:rFonts w:hint="default"/>
        <w:lang w:val="zh-CN" w:eastAsia="zh-CN" w:bidi="zh-CN"/>
      </w:rPr>
    </w:lvl>
    <w:lvl w:ilvl="6" w:tentative="0">
      <w:start w:val="0"/>
      <w:numFmt w:val="bullet"/>
      <w:lvlText w:val="•"/>
      <w:lvlJc w:val="left"/>
      <w:pPr>
        <w:ind w:left="5292" w:hanging="529"/>
      </w:pPr>
      <w:rPr>
        <w:rFonts w:hint="default"/>
        <w:lang w:val="zh-CN" w:eastAsia="zh-CN" w:bidi="zh-CN"/>
      </w:rPr>
    </w:lvl>
    <w:lvl w:ilvl="7" w:tentative="0">
      <w:start w:val="0"/>
      <w:numFmt w:val="bullet"/>
      <w:lvlText w:val="•"/>
      <w:lvlJc w:val="left"/>
      <w:pPr>
        <w:ind w:left="6150" w:hanging="529"/>
      </w:pPr>
      <w:rPr>
        <w:rFonts w:hint="default"/>
        <w:lang w:val="zh-CN" w:eastAsia="zh-CN" w:bidi="zh-CN"/>
      </w:rPr>
    </w:lvl>
    <w:lvl w:ilvl="8" w:tentative="0">
      <w:start w:val="0"/>
      <w:numFmt w:val="bullet"/>
      <w:lvlText w:val="•"/>
      <w:lvlJc w:val="left"/>
      <w:pPr>
        <w:ind w:left="7009" w:hanging="529"/>
      </w:pPr>
      <w:rPr>
        <w:rFonts w:hint="default"/>
        <w:lang w:val="zh-CN" w:eastAsia="zh-CN" w:bidi="zh-C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shapeLayoutLikeWW8/>
    <w:useFELayout/>
    <w:compatSetting w:name="compatibilityMode" w:uri="http://schemas.microsoft.com/office/word" w:val="12"/>
  </w:compat>
  <w:rsids>
    <w:rsidRoot w:val="00000000"/>
    <w:rsid w:val="4E09488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仿宋_GB2312" w:hAnsi="仿宋_GB2312" w:eastAsia="仿宋_GB2312" w:cs="仿宋_GB2312"/>
      <w:sz w:val="22"/>
      <w:szCs w:val="22"/>
      <w:lang w:val="zh-CN" w:eastAsia="zh-CN" w:bidi="zh-CN"/>
    </w:rPr>
  </w:style>
  <w:style w:type="paragraph" w:styleId="2">
    <w:name w:val="heading 1"/>
    <w:basedOn w:val="1"/>
    <w:qFormat/>
    <w:uiPriority w:val="1"/>
    <w:pPr>
      <w:spacing w:before="72"/>
      <w:ind w:left="112"/>
      <w:outlineLvl w:val="1"/>
    </w:pPr>
    <w:rPr>
      <w:rFonts w:ascii="仿宋_GB2312" w:hAnsi="仿宋_GB2312" w:eastAsia="仿宋_GB2312" w:cs="仿宋_GB2312"/>
      <w:b/>
      <w:bCs/>
      <w:sz w:val="21"/>
      <w:szCs w:val="21"/>
      <w:lang w:val="zh-CN" w:eastAsia="zh-CN" w:bidi="zh-CN"/>
    </w:rPr>
  </w:style>
  <w:style w:type="character" w:default="1" w:styleId="5">
    <w:name w:val="Default Paragraph Font"/>
    <w:semiHidden/>
    <w:unhideWhenUsed/>
    <w:uiPriority w:val="1"/>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qFormat/>
    <w:uiPriority w:val="1"/>
    <w:pPr>
      <w:ind w:left="429"/>
    </w:pPr>
    <w:rPr>
      <w:rFonts w:ascii="仿宋_GB2312" w:hAnsi="仿宋_GB2312" w:eastAsia="仿宋_GB2312" w:cs="仿宋_GB2312"/>
      <w:sz w:val="21"/>
      <w:szCs w:val="21"/>
      <w:lang w:val="zh-CN" w:eastAsia="zh-CN" w:bidi="zh-CN"/>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pPr>
      <w:ind w:left="429" w:hanging="318"/>
    </w:pPr>
    <w:rPr>
      <w:rFonts w:ascii="仿宋_GB2312" w:hAnsi="仿宋_GB2312" w:eastAsia="仿宋_GB2312" w:cs="仿宋_GB2312"/>
      <w:lang w:val="zh-CN" w:eastAsia="zh-CN" w:bidi="zh-CN"/>
    </w:rPr>
  </w:style>
  <w:style w:type="paragraph" w:customStyle="1" w:styleId="8">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1712</Words>
  <Characters>1816</Characters>
  <TotalTime>0</TotalTime>
  <ScaleCrop>false</ScaleCrop>
  <LinksUpToDate>false</LinksUpToDate>
  <CharactersWithSpaces>1894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2021-04-14T02:46:00Z</dcterms:created>
  <dc:creator>王静</dc:creator>
  <cp:lastModifiedBy>night</cp:lastModifiedBy>
  <dcterms:modified xsi:type="dcterms:W3CDTF">2025-08-02T05:48:50Z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2018-04-17T00:00:00Z</vt:filetime>
  </property>
  <property fmtid="{D5CDD505-2E9C-101B-9397-08002B2CF9AE}" pid="3" name="Creator">
    <vt:lpwstr>Microsoft® Word 2010</vt:lpwstr>
  </property>
  <property fmtid="{D5CDD505-2E9C-101B-9397-08002B2CF9AE}" pid="4" name="LastSaved">
    <vt:filetime>2021-04-14T00:00:00Z</vt:filetime>
  </property>
  <property fmtid="{D5CDD505-2E9C-101B-9397-08002B2CF9AE}" pid="5" name="KSOTemplateDocerSaveRecord">
    <vt:lpwstr>eyJoZGlkIjoiN2I5OGE0YWU0NDA1NjllYmQ5NWUyOTJmNzRiYjM1OWEifQ==</vt:lpwstr>
  </property>
  <property fmtid="{D5CDD505-2E9C-101B-9397-08002B2CF9AE}" pid="6" name="KSOProductBuildVer">
    <vt:lpwstr>2052-12.1.0.20784</vt:lpwstr>
  </property>
  <property fmtid="{D5CDD505-2E9C-101B-9397-08002B2CF9AE}" pid="7" name="ICV">
    <vt:lpwstr>2AAE1208A2E3407590F68B6B2091C6FF_12</vt:lpwstr>
  </property>
</Properties>
</file>